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F1FDE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4AE32E1C">
      <w:pPr>
        <w:pStyle w:val="5"/>
        <w:spacing w:line="319" w:lineRule="exact"/>
        <w:ind w:left="182" w:right="2"/>
        <w:jc w:val="center"/>
      </w:pPr>
      <w:r>
        <w:t>в</w:t>
      </w:r>
      <w:r>
        <w:rPr>
          <w:spacing w:val="-5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rPr>
          <w:spacing w:val="-3"/>
        </w:rPr>
        <w:t xml:space="preserve"> </w:t>
      </w:r>
      <w:r>
        <w:t>уч.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14:paraId="6EA71CEB">
      <w:pPr>
        <w:spacing w:before="60"/>
        <w:ind w:left="182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ЭТАП.</w:t>
      </w:r>
      <w:r>
        <w:rPr>
          <w:spacing w:val="-6"/>
          <w:sz w:val="28"/>
        </w:rPr>
        <w:t xml:space="preserve"> </w:t>
      </w:r>
      <w:r>
        <w:rPr>
          <w:sz w:val="28"/>
        </w:rPr>
        <w:t>7-8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КЛАССЫ.</w:t>
      </w:r>
    </w:p>
    <w:p w14:paraId="1DCC9422">
      <w:pPr>
        <w:pStyle w:val="5"/>
        <w:spacing w:before="242"/>
        <w:ind w:left="0"/>
      </w:pPr>
    </w:p>
    <w:p w14:paraId="59BAF2DE">
      <w:pPr>
        <w:pStyle w:val="2"/>
        <w:spacing w:before="0" w:line="240" w:lineRule="auto"/>
        <w:ind w:left="176" w:firstLine="0"/>
        <w:jc w:val="center"/>
      </w:pPr>
      <w:r>
        <w:t>БЛАНК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14:paraId="4DD44B47">
      <w:pPr>
        <w:spacing w:before="119"/>
        <w:ind w:left="1128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60.</w:t>
      </w:r>
    </w:p>
    <w:p w14:paraId="0D8E7819">
      <w:pPr>
        <w:spacing w:before="264"/>
        <w:ind w:left="1529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0D228B6C">
      <w:pPr>
        <w:pStyle w:val="2"/>
        <w:numPr>
          <w:ilvl w:val="1"/>
          <w:numId w:val="1"/>
        </w:numPr>
        <w:tabs>
          <w:tab w:val="left" w:pos="732"/>
          <w:tab w:val="left" w:pos="800"/>
        </w:tabs>
        <w:spacing w:before="64" w:after="0" w:line="240" w:lineRule="auto"/>
        <w:ind w:left="732" w:right="547" w:hanging="361"/>
        <w:jc w:val="left"/>
      </w:pPr>
      <w:r>
        <w:tab/>
      </w:r>
      <w:r>
        <w:t>(10 баллов) На территории России можно встретить растения, представляющие</w:t>
      </w:r>
      <w:r>
        <w:rPr>
          <w:spacing w:val="-3"/>
        </w:rPr>
        <w:t xml:space="preserve"> </w:t>
      </w:r>
      <w:r>
        <w:t>угрозу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Каждый</w:t>
      </w:r>
      <w:r>
        <w:rPr>
          <w:spacing w:val="-7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о таких растениях и уметь их отличать.</w:t>
      </w:r>
    </w:p>
    <w:p w14:paraId="24B6363F">
      <w:pPr>
        <w:pStyle w:val="5"/>
        <w:spacing w:before="2" w:line="322" w:lineRule="exact"/>
        <w:ind w:left="720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изображением</w:t>
      </w:r>
      <w:r>
        <w:rPr>
          <w:spacing w:val="-8"/>
        </w:rPr>
        <w:t xml:space="preserve"> </w:t>
      </w:r>
      <w:r>
        <w:t>растения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названием</w:t>
      </w:r>
    </w:p>
    <w:p w14:paraId="0117A73D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(за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соответствие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балла.)</w:t>
      </w:r>
    </w:p>
    <w:tbl>
      <w:tblPr>
        <w:tblStyle w:val="4"/>
        <w:tblW w:w="0" w:type="auto"/>
        <w:tblInd w:w="5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4112"/>
        <w:gridCol w:w="567"/>
        <w:gridCol w:w="4107"/>
      </w:tblGrid>
      <w:tr w14:paraId="732E0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62" w:type="dxa"/>
          </w:tcPr>
          <w:p w14:paraId="136B313F">
            <w:pPr>
              <w:pStyle w:val="8"/>
              <w:rPr>
                <w:sz w:val="24"/>
              </w:rPr>
            </w:pPr>
          </w:p>
        </w:tc>
        <w:tc>
          <w:tcPr>
            <w:tcW w:w="4112" w:type="dxa"/>
          </w:tcPr>
          <w:p w14:paraId="48DF503A">
            <w:pPr>
              <w:pStyle w:val="8"/>
              <w:spacing w:line="301" w:lineRule="exact"/>
              <w:ind w:left="121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Изображение</w:t>
            </w:r>
          </w:p>
        </w:tc>
        <w:tc>
          <w:tcPr>
            <w:tcW w:w="567" w:type="dxa"/>
          </w:tcPr>
          <w:p w14:paraId="21E2E305">
            <w:pPr>
              <w:pStyle w:val="8"/>
              <w:rPr>
                <w:sz w:val="24"/>
              </w:rPr>
            </w:pPr>
          </w:p>
        </w:tc>
        <w:tc>
          <w:tcPr>
            <w:tcW w:w="4107" w:type="dxa"/>
          </w:tcPr>
          <w:p w14:paraId="0BB49719">
            <w:pPr>
              <w:pStyle w:val="8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Растение</w:t>
            </w:r>
          </w:p>
        </w:tc>
      </w:tr>
      <w:tr w14:paraId="0F35F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562" w:type="dxa"/>
          </w:tcPr>
          <w:p w14:paraId="068E4DB4">
            <w:pPr>
              <w:pStyle w:val="8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112" w:type="dxa"/>
          </w:tcPr>
          <w:p w14:paraId="4B9A0C77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751965" cy="1169670"/>
                  <wp:effectExtent l="0" t="0" r="0" b="0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575" cy="1170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4D418C9E">
            <w:pPr>
              <w:pStyle w:val="8"/>
              <w:spacing w:before="2"/>
              <w:ind w:left="25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107" w:type="dxa"/>
          </w:tcPr>
          <w:p w14:paraId="3D3D2835">
            <w:pPr>
              <w:pStyle w:val="8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Белладонна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(красавка)</w:t>
            </w:r>
          </w:p>
        </w:tc>
      </w:tr>
      <w:tr w14:paraId="2E7DE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562" w:type="dxa"/>
          </w:tcPr>
          <w:p w14:paraId="195E4AFC">
            <w:pPr>
              <w:pStyle w:val="8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112" w:type="dxa"/>
          </w:tcPr>
          <w:p w14:paraId="7ADF991C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34490" cy="1266190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4604" cy="1266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BDAE706">
            <w:pPr>
              <w:pStyle w:val="8"/>
              <w:ind w:left="7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107" w:type="dxa"/>
          </w:tcPr>
          <w:p w14:paraId="0DA56EC5">
            <w:pPr>
              <w:pStyle w:val="8"/>
              <w:ind w:left="109"/>
              <w:rPr>
                <w:sz w:val="28"/>
              </w:rPr>
            </w:pPr>
            <w:r>
              <w:rPr>
                <w:sz w:val="28"/>
              </w:rPr>
              <w:t>Вёх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ядовитый</w:t>
            </w:r>
          </w:p>
        </w:tc>
      </w:tr>
      <w:tr w14:paraId="69CBF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1" w:hRule="atLeast"/>
        </w:trPr>
        <w:tc>
          <w:tcPr>
            <w:tcW w:w="562" w:type="dxa"/>
          </w:tcPr>
          <w:p w14:paraId="1B7FED0D">
            <w:pPr>
              <w:pStyle w:val="8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112" w:type="dxa"/>
          </w:tcPr>
          <w:p w14:paraId="48F29C44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60525" cy="1457960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781" cy="1458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650EFC6">
            <w:pPr>
              <w:pStyle w:val="8"/>
              <w:spacing w:before="2"/>
              <w:ind w:left="9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107" w:type="dxa"/>
          </w:tcPr>
          <w:p w14:paraId="1368E847">
            <w:pPr>
              <w:pStyle w:val="8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Борщевик</w:t>
            </w:r>
            <w:r>
              <w:rPr>
                <w:spacing w:val="-2"/>
                <w:sz w:val="28"/>
              </w:rPr>
              <w:t xml:space="preserve"> Сосновского</w:t>
            </w:r>
          </w:p>
        </w:tc>
      </w:tr>
      <w:tr w14:paraId="366B9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562" w:type="dxa"/>
          </w:tcPr>
          <w:p w14:paraId="6D49F969">
            <w:pPr>
              <w:pStyle w:val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-635</wp:posOffset>
                      </wp:positionV>
                      <wp:extent cx="1607820" cy="2348865"/>
                      <wp:effectExtent l="0" t="0" r="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7820" cy="2348865"/>
                                <a:chOff x="0" y="0"/>
                                <a:chExt cx="1607820" cy="23488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0845" cy="23528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" o:spid="_x0000_s1026" o:spt="203" style="position:absolute;left:0pt;margin-left:33.5pt;margin-top:-0.05pt;height:184.95pt;width:126.6pt;z-index:-251657216;mso-width-relative:page;mso-height-relative:page;" coordsize="1607820,2348865" o:gfxdata="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">
                      <o:lock v:ext="edit" aspectratio="f"/>
                      <v:shape id="Image 5" o:spid="_x0000_s1026" o:spt="75" type="#_x0000_t75" style="position:absolute;left:0;top:0;height:2352865;width:1610845;" filled="f" o:preferrelative="t" stroked="f" coordsize="21600,21600" o:gfxdata="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rcsg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112" w:type="dxa"/>
          </w:tcPr>
          <w:p w14:paraId="0C0017B8">
            <w:pPr>
              <w:pStyle w:val="8"/>
              <w:rPr>
                <w:sz w:val="28"/>
              </w:rPr>
            </w:pPr>
          </w:p>
        </w:tc>
        <w:tc>
          <w:tcPr>
            <w:tcW w:w="567" w:type="dxa"/>
          </w:tcPr>
          <w:p w14:paraId="47B68495">
            <w:pPr>
              <w:pStyle w:val="8"/>
              <w:ind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107" w:type="dxa"/>
          </w:tcPr>
          <w:p w14:paraId="67237398">
            <w:pPr>
              <w:pStyle w:val="8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Клещевина</w:t>
            </w:r>
          </w:p>
        </w:tc>
      </w:tr>
      <w:tr w14:paraId="55397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562" w:type="dxa"/>
          </w:tcPr>
          <w:p w14:paraId="19B9E55C">
            <w:pPr>
              <w:pStyle w:val="8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112" w:type="dxa"/>
          </w:tcPr>
          <w:p w14:paraId="6CE08E14">
            <w:pPr>
              <w:pStyle w:val="8"/>
              <w:rPr>
                <w:sz w:val="28"/>
              </w:rPr>
            </w:pPr>
          </w:p>
        </w:tc>
        <w:tc>
          <w:tcPr>
            <w:tcW w:w="567" w:type="dxa"/>
          </w:tcPr>
          <w:p w14:paraId="61C115FF">
            <w:pPr>
              <w:pStyle w:val="8"/>
              <w:ind w:left="15" w:right="1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4107" w:type="dxa"/>
          </w:tcPr>
          <w:p w14:paraId="1DD340C7">
            <w:pPr>
              <w:pStyle w:val="8"/>
              <w:ind w:left="109"/>
              <w:rPr>
                <w:sz w:val="28"/>
              </w:rPr>
            </w:pPr>
            <w:r>
              <w:rPr>
                <w:sz w:val="28"/>
              </w:rPr>
              <w:t>Белена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чёрная</w:t>
            </w:r>
          </w:p>
        </w:tc>
      </w:tr>
    </w:tbl>
    <w:p w14:paraId="00F7A87F">
      <w:pPr>
        <w:pStyle w:val="8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7F2A69BD">
      <w:pPr>
        <w:pStyle w:val="2"/>
        <w:numPr>
          <w:ilvl w:val="1"/>
          <w:numId w:val="1"/>
        </w:numPr>
        <w:tabs>
          <w:tab w:val="left" w:pos="801"/>
        </w:tabs>
        <w:spacing w:before="61" w:after="0" w:line="322" w:lineRule="exact"/>
        <w:ind w:left="801" w:right="0" w:hanging="429"/>
        <w:jc w:val="left"/>
      </w:pPr>
      <w:r>
        <w:t>(5</w:t>
      </w:r>
      <w:r>
        <w:rPr>
          <w:spacing w:val="-6"/>
        </w:rPr>
        <w:t xml:space="preserve"> </w:t>
      </w:r>
      <w:r>
        <w:t>баллов)</w:t>
      </w:r>
      <w:r>
        <w:rPr>
          <w:spacing w:val="-6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подробного</w:t>
      </w:r>
      <w:r>
        <w:rPr>
          <w:spacing w:val="-8"/>
        </w:rPr>
        <w:t xml:space="preserve"> </w:t>
      </w:r>
      <w:r>
        <w:t>осмотра</w:t>
      </w:r>
      <w:r>
        <w:rPr>
          <w:spacing w:val="-3"/>
        </w:rPr>
        <w:t xml:space="preserve"> </w:t>
      </w:r>
      <w:r>
        <w:rPr>
          <w:spacing w:val="-2"/>
        </w:rPr>
        <w:t>пострадавшего</w:t>
      </w:r>
    </w:p>
    <w:p w14:paraId="13FEF820">
      <w:pPr>
        <w:spacing w:before="0" w:line="322" w:lineRule="exact"/>
        <w:ind w:left="73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(за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балл).</w:t>
      </w:r>
    </w:p>
    <w:p w14:paraId="4B7FE759">
      <w:pPr>
        <w:pStyle w:val="5"/>
        <w:ind w:left="720" w:right="3445"/>
      </w:pPr>
      <w:r>
        <w:t>А)</w:t>
      </w:r>
      <w:r>
        <w:rPr>
          <w:spacing w:val="-9"/>
        </w:rPr>
        <w:t xml:space="preserve"> </w:t>
      </w:r>
      <w:r>
        <w:t>Выявление</w:t>
      </w:r>
      <w:r>
        <w:rPr>
          <w:spacing w:val="-9"/>
        </w:rPr>
        <w:t xml:space="preserve"> </w:t>
      </w:r>
      <w:r>
        <w:t>признаков</w:t>
      </w:r>
      <w:r>
        <w:rPr>
          <w:spacing w:val="-10"/>
        </w:rPr>
        <w:t xml:space="preserve"> </w:t>
      </w:r>
      <w:r>
        <w:t>наружного</w:t>
      </w:r>
      <w:r>
        <w:rPr>
          <w:spacing w:val="-8"/>
        </w:rPr>
        <w:t xml:space="preserve"> </w:t>
      </w:r>
      <w:r>
        <w:t>кровотечения; Б) Выявление признаков травм;</w:t>
      </w:r>
    </w:p>
    <w:p w14:paraId="67D4E735">
      <w:pPr>
        <w:pStyle w:val="5"/>
        <w:spacing w:before="2"/>
        <w:ind w:left="720"/>
      </w:pPr>
      <w:r>
        <w:t>В)</w:t>
      </w:r>
      <w:r>
        <w:rPr>
          <w:spacing w:val="-4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признаков</w:t>
      </w:r>
      <w:r>
        <w:rPr>
          <w:spacing w:val="-7"/>
        </w:rPr>
        <w:t xml:space="preserve"> </w:t>
      </w:r>
      <w:r>
        <w:t>отравлений,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состояний,</w:t>
      </w:r>
      <w:r>
        <w:rPr>
          <w:spacing w:val="-4"/>
        </w:rPr>
        <w:t xml:space="preserve"> </w:t>
      </w:r>
      <w:r>
        <w:t>угрожающих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здоровью пострадавшего;</w:t>
      </w:r>
    </w:p>
    <w:p w14:paraId="422004E5">
      <w:pPr>
        <w:pStyle w:val="5"/>
        <w:spacing w:line="321" w:lineRule="exact"/>
        <w:ind w:left="720"/>
      </w:pPr>
      <w:r>
        <w:t>Г)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состоянием</w:t>
      </w:r>
      <w:r>
        <w:rPr>
          <w:spacing w:val="-4"/>
        </w:rPr>
        <w:t xml:space="preserve"> </w:t>
      </w:r>
      <w:r>
        <w:rPr>
          <w:spacing w:val="-2"/>
        </w:rPr>
        <w:t>пострадавшего;</w:t>
      </w:r>
    </w:p>
    <w:p w14:paraId="7FC95143">
      <w:pPr>
        <w:pStyle w:val="5"/>
        <w:ind w:left="720"/>
      </w:pPr>
      <w:r>
        <w:t>Д)</w:t>
      </w:r>
      <w:r>
        <w:rPr>
          <w:spacing w:val="-7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признаков</w:t>
      </w:r>
      <w:r>
        <w:rPr>
          <w:spacing w:val="-5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у</w:t>
      </w:r>
      <w:r>
        <w:rPr>
          <w:spacing w:val="-2"/>
        </w:rPr>
        <w:t xml:space="preserve"> пострадавшего.</w:t>
      </w:r>
    </w:p>
    <w:p w14:paraId="18A244DB">
      <w:pPr>
        <w:spacing w:before="281"/>
        <w:ind w:left="182" w:right="182" w:firstLine="0"/>
        <w:jc w:val="center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30.</w:t>
      </w:r>
    </w:p>
    <w:p w14:paraId="4751C073">
      <w:pPr>
        <w:pStyle w:val="2"/>
        <w:numPr>
          <w:ilvl w:val="1"/>
          <w:numId w:val="2"/>
        </w:numPr>
        <w:tabs>
          <w:tab w:val="left" w:pos="793"/>
        </w:tabs>
        <w:spacing w:before="280" w:after="0" w:line="322" w:lineRule="exact"/>
        <w:ind w:left="793" w:right="0" w:hanging="421"/>
        <w:jc w:val="left"/>
      </w:pPr>
      <w:r>
        <w:t>(10</w:t>
      </w:r>
      <w:r>
        <w:rPr>
          <w:spacing w:val="-11"/>
        </w:rPr>
        <w:t xml:space="preserve"> </w:t>
      </w:r>
      <w:r>
        <w:t>баллов)</w:t>
      </w:r>
      <w:r>
        <w:rPr>
          <w:spacing w:val="-6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rPr>
          <w:spacing w:val="-2"/>
        </w:rPr>
        <w:t>ответ.</w:t>
      </w:r>
    </w:p>
    <w:p w14:paraId="7344B00F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61D4D4F1">
      <w:pPr>
        <w:pStyle w:val="2"/>
        <w:numPr>
          <w:ilvl w:val="0"/>
          <w:numId w:val="3"/>
        </w:numPr>
        <w:tabs>
          <w:tab w:val="left" w:pos="651"/>
        </w:tabs>
        <w:spacing w:before="281" w:after="0" w:line="322" w:lineRule="exact"/>
        <w:ind w:left="651" w:right="0" w:hanging="279"/>
        <w:jc w:val="left"/>
        <w:rPr>
          <w:b w:val="0"/>
        </w:rPr>
      </w:pPr>
      <w:r>
        <w:t>Отлогая</w:t>
      </w:r>
      <w:r>
        <w:rPr>
          <w:spacing w:val="-10"/>
        </w:rPr>
        <w:t xml:space="preserve"> </w:t>
      </w:r>
      <w:r>
        <w:t>сторона</w:t>
      </w:r>
      <w:r>
        <w:rPr>
          <w:spacing w:val="-9"/>
        </w:rPr>
        <w:t xml:space="preserve"> </w:t>
      </w:r>
      <w:r>
        <w:t>муравейника</w:t>
      </w:r>
      <w:r>
        <w:rPr>
          <w:spacing w:val="-8"/>
        </w:rPr>
        <w:t xml:space="preserve"> </w:t>
      </w:r>
      <w:r>
        <w:t>указывает</w:t>
      </w:r>
      <w:r>
        <w:rPr>
          <w:spacing w:val="-7"/>
        </w:rPr>
        <w:t xml:space="preserve"> </w:t>
      </w:r>
      <w:r>
        <w:t>направление</w:t>
      </w:r>
      <w:r>
        <w:rPr>
          <w:spacing w:val="-8"/>
        </w:rPr>
        <w:t xml:space="preserve"> </w:t>
      </w:r>
      <w:r>
        <w:rPr>
          <w:spacing w:val="-5"/>
        </w:rPr>
        <w:t>на</w:t>
      </w:r>
    </w:p>
    <w:p w14:paraId="2E061CDE">
      <w:pPr>
        <w:pStyle w:val="5"/>
        <w:ind w:right="8419" w:hanging="12"/>
      </w:pPr>
      <w:r>
        <w:t>А)</w:t>
      </w:r>
      <w:r>
        <w:rPr>
          <w:spacing w:val="-18"/>
        </w:rPr>
        <w:t xml:space="preserve"> </w:t>
      </w:r>
      <w:r>
        <w:t>Восток; Б) Запад; В) Север; Г) Юг .</w:t>
      </w:r>
    </w:p>
    <w:p w14:paraId="689E8176">
      <w:pPr>
        <w:pStyle w:val="2"/>
        <w:numPr>
          <w:ilvl w:val="0"/>
          <w:numId w:val="3"/>
        </w:numPr>
        <w:tabs>
          <w:tab w:val="left" w:pos="639"/>
        </w:tabs>
        <w:spacing w:before="279" w:after="0" w:line="322" w:lineRule="exact"/>
        <w:ind w:left="639" w:right="0" w:hanging="279"/>
        <w:jc w:val="left"/>
      </w:pPr>
      <w:r>
        <w:t>День</w:t>
      </w:r>
      <w:r>
        <w:rPr>
          <w:spacing w:val="-8"/>
        </w:rPr>
        <w:t xml:space="preserve"> </w:t>
      </w:r>
      <w:r>
        <w:t>спасателя</w:t>
      </w:r>
      <w:r>
        <w:rPr>
          <w:spacing w:val="-6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rPr>
          <w:spacing w:val="-2"/>
        </w:rPr>
        <w:t>отмечается</w:t>
      </w:r>
    </w:p>
    <w:p w14:paraId="74BA534D">
      <w:pPr>
        <w:pStyle w:val="5"/>
        <w:spacing w:line="322" w:lineRule="exact"/>
        <w:ind w:left="720"/>
      </w:pPr>
      <w:r>
        <w:t>А)</w:t>
      </w:r>
      <w:r>
        <w:rPr>
          <w:spacing w:val="-2"/>
        </w:rPr>
        <w:t xml:space="preserve"> </w:t>
      </w:r>
      <w:r>
        <w:t>27</w:t>
      </w:r>
      <w:r>
        <w:rPr>
          <w:spacing w:val="-3"/>
        </w:rPr>
        <w:t xml:space="preserve"> </w:t>
      </w:r>
      <w:r>
        <w:rPr>
          <w:spacing w:val="-2"/>
        </w:rPr>
        <w:t>декабря;</w:t>
      </w:r>
    </w:p>
    <w:p w14:paraId="443606A7">
      <w:pPr>
        <w:pStyle w:val="5"/>
        <w:ind w:left="720"/>
      </w:pPr>
      <w:r>
        <w:t>Б)</w:t>
      </w:r>
      <w:r>
        <w:rPr>
          <w:spacing w:val="-1"/>
        </w:rPr>
        <w:t xml:space="preserve"> </w:t>
      </w:r>
      <w:r>
        <w:t xml:space="preserve">4 </w:t>
      </w:r>
      <w:r>
        <w:rPr>
          <w:spacing w:val="-2"/>
        </w:rPr>
        <w:t>октября;</w:t>
      </w:r>
    </w:p>
    <w:p w14:paraId="0393D4A5">
      <w:pPr>
        <w:pStyle w:val="5"/>
        <w:spacing w:before="2" w:line="322" w:lineRule="exact"/>
        <w:ind w:left="720"/>
      </w:pPr>
      <w:r>
        <w:t>В)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апреля;</w:t>
      </w:r>
    </w:p>
    <w:p w14:paraId="17479A31">
      <w:pPr>
        <w:pStyle w:val="5"/>
        <w:ind w:left="720"/>
      </w:pPr>
      <w:r>
        <w:t xml:space="preserve">Г) 1 </w:t>
      </w:r>
      <w:r>
        <w:rPr>
          <w:spacing w:val="-2"/>
        </w:rPr>
        <w:t>марта.</w:t>
      </w:r>
    </w:p>
    <w:p w14:paraId="15B6426F">
      <w:pPr>
        <w:pStyle w:val="2"/>
        <w:numPr>
          <w:ilvl w:val="0"/>
          <w:numId w:val="3"/>
        </w:numPr>
        <w:tabs>
          <w:tab w:val="left" w:pos="732"/>
        </w:tabs>
        <w:spacing w:before="280" w:after="0" w:line="322" w:lineRule="exact"/>
        <w:ind w:left="732" w:right="0" w:hanging="360"/>
        <w:jc w:val="left"/>
        <w:rPr>
          <w:sz w:val="24"/>
        </w:rPr>
      </w:pPr>
      <w:r>
        <w:t>К</w:t>
      </w:r>
      <w:r>
        <w:rPr>
          <w:spacing w:val="-9"/>
        </w:rPr>
        <w:t xml:space="preserve"> </w:t>
      </w:r>
      <w:r>
        <w:t>опасным</w:t>
      </w:r>
      <w:r>
        <w:rPr>
          <w:spacing w:val="-6"/>
        </w:rPr>
        <w:t xml:space="preserve"> </w:t>
      </w:r>
      <w:r>
        <w:t>гидрологическим</w:t>
      </w:r>
      <w:r>
        <w:rPr>
          <w:spacing w:val="-6"/>
        </w:rPr>
        <w:t xml:space="preserve"> </w:t>
      </w:r>
      <w:r>
        <w:t>явлениям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процессам</w:t>
      </w:r>
      <w:r>
        <w:rPr>
          <w:spacing w:val="-6"/>
        </w:rPr>
        <w:t xml:space="preserve"> </w:t>
      </w:r>
      <w:r>
        <w:rPr>
          <w:spacing w:val="-2"/>
        </w:rPr>
        <w:t>относятся</w:t>
      </w:r>
    </w:p>
    <w:p w14:paraId="648BE5DA">
      <w:pPr>
        <w:pStyle w:val="5"/>
        <w:spacing w:line="322" w:lineRule="exact"/>
      </w:pPr>
      <w:r>
        <w:t>А)</w:t>
      </w:r>
      <w:r>
        <w:rPr>
          <w:spacing w:val="-5"/>
        </w:rPr>
        <w:t xml:space="preserve"> </w:t>
      </w:r>
      <w:r>
        <w:t>Сель</w:t>
      </w:r>
      <w:r>
        <w:rPr>
          <w:spacing w:val="-3"/>
        </w:rPr>
        <w:t xml:space="preserve"> </w:t>
      </w:r>
      <w:r>
        <w:rPr>
          <w:spacing w:val="-10"/>
        </w:rPr>
        <w:t>;</w:t>
      </w:r>
    </w:p>
    <w:p w14:paraId="3B5A2DA5">
      <w:pPr>
        <w:pStyle w:val="5"/>
        <w:ind w:right="7973"/>
      </w:pPr>
      <w:r>
        <w:t>Б)</w:t>
      </w:r>
      <w:r>
        <w:rPr>
          <w:spacing w:val="-18"/>
        </w:rPr>
        <w:t xml:space="preserve"> </w:t>
      </w:r>
      <w:r>
        <w:t>Оползень; В) Лава;</w:t>
      </w:r>
    </w:p>
    <w:p w14:paraId="08C572DA">
      <w:pPr>
        <w:pStyle w:val="5"/>
        <w:ind w:right="7544"/>
      </w:pPr>
      <w:r>
        <w:t>Г)</w:t>
      </w:r>
      <w:r>
        <w:rPr>
          <w:spacing w:val="-18"/>
        </w:rPr>
        <w:t xml:space="preserve"> </w:t>
      </w:r>
      <w:r>
        <w:t>Землетрясение; Д) Цунами.</w:t>
      </w:r>
    </w:p>
    <w:p w14:paraId="527F7AEC">
      <w:pPr>
        <w:pStyle w:val="2"/>
        <w:numPr>
          <w:ilvl w:val="0"/>
          <w:numId w:val="3"/>
        </w:numPr>
        <w:tabs>
          <w:tab w:val="left" w:pos="732"/>
        </w:tabs>
        <w:spacing w:before="280" w:after="0" w:line="322" w:lineRule="exact"/>
        <w:ind w:left="732" w:right="0" w:hanging="360"/>
        <w:jc w:val="left"/>
        <w:rPr>
          <w:sz w:val="24"/>
        </w:rPr>
      </w:pPr>
      <w:r>
        <w:t>К</w:t>
      </w:r>
      <w:r>
        <w:rPr>
          <w:spacing w:val="-7"/>
        </w:rPr>
        <w:t xml:space="preserve"> </w:t>
      </w:r>
      <w:r>
        <w:t>характеристикам,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оценивается</w:t>
      </w:r>
      <w:r>
        <w:rPr>
          <w:spacing w:val="-7"/>
        </w:rPr>
        <w:t xml:space="preserve"> </w:t>
      </w:r>
      <w:r>
        <w:t>землетрясение,</w:t>
      </w:r>
      <w:r>
        <w:rPr>
          <w:spacing w:val="-7"/>
        </w:rPr>
        <w:t xml:space="preserve"> </w:t>
      </w:r>
      <w:r>
        <w:rPr>
          <w:spacing w:val="-2"/>
        </w:rPr>
        <w:t>относят</w:t>
      </w:r>
    </w:p>
    <w:p w14:paraId="62608A5D">
      <w:pPr>
        <w:pStyle w:val="5"/>
      </w:pPr>
      <w:r>
        <w:t xml:space="preserve">А) </w:t>
      </w:r>
      <w:r>
        <w:rPr>
          <w:spacing w:val="-2"/>
        </w:rPr>
        <w:t>Магнитуду;</w:t>
      </w:r>
    </w:p>
    <w:p w14:paraId="018BA5F2">
      <w:pPr>
        <w:pStyle w:val="5"/>
        <w:spacing w:before="1"/>
        <w:ind w:right="6692"/>
      </w:pPr>
      <w:r>
        <w:t>Б)</w:t>
      </w:r>
      <w:r>
        <w:rPr>
          <w:spacing w:val="-18"/>
        </w:rPr>
        <w:t xml:space="preserve"> </w:t>
      </w:r>
      <w:r>
        <w:t>Продолжительность; В) Интенсивность;</w:t>
      </w:r>
    </w:p>
    <w:p w14:paraId="3F9D1971">
      <w:pPr>
        <w:pStyle w:val="5"/>
        <w:ind w:right="6692"/>
      </w:pPr>
      <w:r>
        <w:t>Г)</w:t>
      </w:r>
      <w:r>
        <w:rPr>
          <w:spacing w:val="-18"/>
        </w:rPr>
        <w:t xml:space="preserve"> </w:t>
      </w:r>
      <w:r>
        <w:t>Распространённость; Д) Частоту.</w:t>
      </w:r>
    </w:p>
    <w:p w14:paraId="1652DB26">
      <w:pPr>
        <w:pStyle w:val="2"/>
        <w:numPr>
          <w:ilvl w:val="0"/>
          <w:numId w:val="3"/>
        </w:numPr>
        <w:tabs>
          <w:tab w:val="left" w:pos="801"/>
        </w:tabs>
        <w:spacing w:before="280" w:after="0" w:line="322" w:lineRule="exact"/>
        <w:ind w:left="801" w:right="0" w:hanging="429"/>
        <w:jc w:val="left"/>
        <w:rPr>
          <w:sz w:val="24"/>
        </w:rPr>
      </w:pPr>
      <w:r>
        <w:t>К</w:t>
      </w:r>
      <w:r>
        <w:rPr>
          <w:spacing w:val="-9"/>
        </w:rPr>
        <w:t xml:space="preserve"> </w:t>
      </w:r>
      <w:r>
        <w:t>средствам</w:t>
      </w:r>
      <w:r>
        <w:rPr>
          <w:spacing w:val="-6"/>
        </w:rPr>
        <w:t xml:space="preserve"> </w:t>
      </w:r>
      <w:r>
        <w:t>индивидуальной̆</w:t>
      </w:r>
      <w:r>
        <w:rPr>
          <w:spacing w:val="-9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кожи</w:t>
      </w:r>
      <w:r>
        <w:rPr>
          <w:spacing w:val="-6"/>
        </w:rPr>
        <w:t xml:space="preserve"> </w:t>
      </w:r>
      <w:r>
        <w:rPr>
          <w:spacing w:val="-2"/>
        </w:rPr>
        <w:t>относятся</w:t>
      </w:r>
    </w:p>
    <w:p w14:paraId="33EA5FBD">
      <w:pPr>
        <w:pStyle w:val="5"/>
        <w:ind w:right="4560"/>
      </w:pPr>
      <w:r>
        <w:t>А)</w:t>
      </w:r>
      <w:r>
        <w:rPr>
          <w:spacing w:val="-11"/>
        </w:rPr>
        <w:t xml:space="preserve"> </w:t>
      </w:r>
      <w:r>
        <w:t>Защитное</w:t>
      </w:r>
      <w:r>
        <w:rPr>
          <w:spacing w:val="-10"/>
        </w:rPr>
        <w:t xml:space="preserve"> </w:t>
      </w:r>
      <w:r>
        <w:t>дерматологическое</w:t>
      </w:r>
      <w:r>
        <w:rPr>
          <w:spacing w:val="-10"/>
        </w:rPr>
        <w:t xml:space="preserve"> </w:t>
      </w:r>
      <w:r>
        <w:t>средство; Б) Камера защитная детская;</w:t>
      </w:r>
    </w:p>
    <w:p w14:paraId="4234DEFE">
      <w:pPr>
        <w:pStyle w:val="5"/>
        <w:ind w:right="6004"/>
      </w:pPr>
      <w:r>
        <w:t>В) Изолирующий противогаз; Г) Щиток защитный лицевой; Д)</w:t>
      </w:r>
      <w:r>
        <w:rPr>
          <w:spacing w:val="-15"/>
        </w:rPr>
        <w:t xml:space="preserve"> </w:t>
      </w:r>
      <w:r>
        <w:t>Противошумные</w:t>
      </w:r>
      <w:r>
        <w:rPr>
          <w:spacing w:val="-17"/>
        </w:rPr>
        <w:t xml:space="preserve"> </w:t>
      </w:r>
      <w:r>
        <w:t>наушники.</w:t>
      </w:r>
    </w:p>
    <w:p w14:paraId="27788670">
      <w:pPr>
        <w:pStyle w:val="5"/>
        <w:spacing w:after="0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7398C52D">
      <w:pPr>
        <w:pStyle w:val="2"/>
        <w:numPr>
          <w:ilvl w:val="0"/>
          <w:numId w:val="3"/>
        </w:numPr>
        <w:tabs>
          <w:tab w:val="left" w:pos="730"/>
          <w:tab w:val="left" w:pos="732"/>
        </w:tabs>
        <w:spacing w:before="61" w:after="0" w:line="240" w:lineRule="auto"/>
        <w:ind w:left="732" w:right="711" w:hanging="361"/>
        <w:jc w:val="left"/>
        <w:rPr>
          <w:b w:val="0"/>
        </w:rPr>
      </w:pPr>
      <w:r>
        <w:t>Канцерогенные</w:t>
      </w:r>
      <w:r>
        <w:rPr>
          <w:spacing w:val="-5"/>
        </w:rPr>
        <w:t xml:space="preserve"> </w:t>
      </w:r>
      <w:r>
        <w:t>вещества,</w:t>
      </w:r>
      <w:r>
        <w:rPr>
          <w:spacing w:val="-5"/>
        </w:rPr>
        <w:t xml:space="preserve"> </w:t>
      </w:r>
      <w:r>
        <w:t>содержащиеся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табачном</w:t>
      </w:r>
      <w:r>
        <w:rPr>
          <w:spacing w:val="-5"/>
        </w:rPr>
        <w:t xml:space="preserve"> </w:t>
      </w:r>
      <w:r>
        <w:t>дыме,</w:t>
      </w:r>
      <w:r>
        <w:rPr>
          <w:spacing w:val="-5"/>
        </w:rPr>
        <w:t xml:space="preserve"> </w:t>
      </w:r>
      <w:r>
        <w:t>приводят</w:t>
      </w:r>
      <w:r>
        <w:rPr>
          <w:spacing w:val="-5"/>
        </w:rPr>
        <w:t xml:space="preserve"> </w:t>
      </w:r>
      <w:r>
        <w:t xml:space="preserve">к </w:t>
      </w:r>
      <w:r>
        <w:rPr>
          <w:spacing w:val="-2"/>
        </w:rPr>
        <w:t>развитию</w:t>
      </w:r>
    </w:p>
    <w:p w14:paraId="26DCF030">
      <w:pPr>
        <w:pStyle w:val="5"/>
        <w:spacing w:line="321" w:lineRule="exact"/>
      </w:pPr>
      <w:r>
        <w:t>А)</w:t>
      </w:r>
      <w:r>
        <w:rPr>
          <w:spacing w:val="-7"/>
        </w:rPr>
        <w:t xml:space="preserve"> </w:t>
      </w:r>
      <w:r>
        <w:t>Заболеваний</w:t>
      </w:r>
      <w:r>
        <w:rPr>
          <w:spacing w:val="-6"/>
        </w:rPr>
        <w:t xml:space="preserve"> </w:t>
      </w:r>
      <w:r>
        <w:rPr>
          <w:spacing w:val="-2"/>
        </w:rPr>
        <w:t>сердца;</w:t>
      </w:r>
    </w:p>
    <w:p w14:paraId="30A44378">
      <w:pPr>
        <w:pStyle w:val="5"/>
        <w:spacing w:before="1" w:line="242" w:lineRule="auto"/>
        <w:ind w:right="4922"/>
      </w:pPr>
      <w:r>
        <w:t>Б)</w:t>
      </w:r>
      <w:r>
        <w:rPr>
          <w:spacing w:val="-17"/>
        </w:rPr>
        <w:t xml:space="preserve"> </w:t>
      </w:r>
      <w:r>
        <w:t>Злокачественных</w:t>
      </w:r>
      <w:r>
        <w:rPr>
          <w:spacing w:val="-17"/>
        </w:rPr>
        <w:t xml:space="preserve"> </w:t>
      </w:r>
      <w:r>
        <w:t>новообразований; В) Заболеваний суставов;</w:t>
      </w:r>
    </w:p>
    <w:p w14:paraId="6EDDEB49">
      <w:pPr>
        <w:pStyle w:val="5"/>
        <w:spacing w:line="317" w:lineRule="exact"/>
      </w:pPr>
      <w:r>
        <w:t>Г)</w:t>
      </w:r>
      <w:r>
        <w:rPr>
          <w:spacing w:val="-5"/>
        </w:rPr>
        <w:t xml:space="preserve"> </w:t>
      </w:r>
      <w:r>
        <w:t>Сосудистой</w:t>
      </w:r>
      <w:r>
        <w:rPr>
          <w:spacing w:val="-4"/>
        </w:rPr>
        <w:t xml:space="preserve"> </w:t>
      </w:r>
      <w:r>
        <w:rPr>
          <w:spacing w:val="-2"/>
        </w:rPr>
        <w:t>патологии.</w:t>
      </w:r>
    </w:p>
    <w:p w14:paraId="011C652D">
      <w:pPr>
        <w:pStyle w:val="2"/>
        <w:numPr>
          <w:ilvl w:val="0"/>
          <w:numId w:val="3"/>
        </w:numPr>
        <w:tabs>
          <w:tab w:val="left" w:pos="730"/>
          <w:tab w:val="left" w:pos="732"/>
        </w:tabs>
        <w:spacing w:before="321" w:after="0" w:line="240" w:lineRule="auto"/>
        <w:ind w:left="732" w:right="959" w:hanging="361"/>
        <w:jc w:val="left"/>
        <w:rPr>
          <w:b w:val="0"/>
        </w:rPr>
      </w:pPr>
      <w:r>
        <w:t>При</w:t>
      </w:r>
      <w:r>
        <w:rPr>
          <w:spacing w:val="-6"/>
        </w:rPr>
        <w:t xml:space="preserve"> </w:t>
      </w:r>
      <w:r>
        <w:t>частичном</w:t>
      </w:r>
      <w:r>
        <w:rPr>
          <w:spacing w:val="-5"/>
        </w:rPr>
        <w:t xml:space="preserve"> </w:t>
      </w:r>
      <w:r>
        <w:t>нарушении</w:t>
      </w:r>
      <w:r>
        <w:rPr>
          <w:spacing w:val="-6"/>
        </w:rPr>
        <w:t xml:space="preserve"> </w:t>
      </w:r>
      <w:r>
        <w:t>проходимости</w:t>
      </w:r>
      <w:r>
        <w:rPr>
          <w:spacing w:val="-6"/>
        </w:rPr>
        <w:t xml:space="preserve"> </w:t>
      </w:r>
      <w:r>
        <w:t>дыхательных</w:t>
      </w:r>
      <w:r>
        <w:rPr>
          <w:spacing w:val="-5"/>
        </w:rPr>
        <w:t xml:space="preserve"> </w:t>
      </w:r>
      <w:r>
        <w:t>путей̆,</w:t>
      </w:r>
      <w:r>
        <w:rPr>
          <w:spacing w:val="-6"/>
        </w:rPr>
        <w:t xml:space="preserve"> </w:t>
      </w:r>
      <w:r>
        <w:t>когда человек подавился, но может разговаривать, первую помощь</w:t>
      </w:r>
    </w:p>
    <w:p w14:paraId="2F131F8D">
      <w:pPr>
        <w:spacing w:before="0" w:line="321" w:lineRule="exact"/>
        <w:ind w:left="732" w:right="0" w:firstLine="0"/>
        <w:jc w:val="left"/>
        <w:rPr>
          <w:b/>
          <w:sz w:val="28"/>
        </w:rPr>
      </w:pPr>
      <w:r>
        <w:rPr>
          <w:b/>
          <w:sz w:val="28"/>
        </w:rPr>
        <w:t>рекомендуется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начать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с</w:t>
      </w:r>
    </w:p>
    <w:p w14:paraId="2910C775">
      <w:pPr>
        <w:pStyle w:val="5"/>
        <w:spacing w:before="2"/>
        <w:ind w:right="4560"/>
      </w:pPr>
      <w:r>
        <w:t>А)</w:t>
      </w:r>
      <w:r>
        <w:rPr>
          <w:spacing w:val="-7"/>
        </w:rPr>
        <w:t xml:space="preserve"> </w:t>
      </w:r>
      <w:r>
        <w:t>Нанесения</w:t>
      </w:r>
      <w:r>
        <w:rPr>
          <w:spacing w:val="-9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ударов</w:t>
      </w:r>
      <w:r>
        <w:rPr>
          <w:spacing w:val="-7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лопатками; Б) Предложения покашлять;</w:t>
      </w:r>
    </w:p>
    <w:p w14:paraId="746E04B3">
      <w:pPr>
        <w:pStyle w:val="5"/>
        <w:spacing w:line="321" w:lineRule="exact"/>
      </w:pPr>
      <w:r>
        <w:t>В)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приёма</w:t>
      </w:r>
      <w:r>
        <w:rPr>
          <w:spacing w:val="-5"/>
        </w:rPr>
        <w:t xml:space="preserve"> </w:t>
      </w:r>
      <w:r>
        <w:rPr>
          <w:spacing w:val="-2"/>
        </w:rPr>
        <w:t>Геймлиха;</w:t>
      </w:r>
    </w:p>
    <w:p w14:paraId="5DECD426">
      <w:pPr>
        <w:pStyle w:val="5"/>
      </w:pPr>
      <w:r>
        <w:t>Г)</w:t>
      </w:r>
      <w:r>
        <w:rPr>
          <w:spacing w:val="-6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выпить</w:t>
      </w:r>
      <w:r>
        <w:rPr>
          <w:spacing w:val="-6"/>
        </w:rPr>
        <w:t xml:space="preserve"> </w:t>
      </w:r>
      <w:r>
        <w:t>тёплой</w:t>
      </w:r>
      <w:r>
        <w:rPr>
          <w:spacing w:val="-4"/>
        </w:rPr>
        <w:t xml:space="preserve"> воды.</w:t>
      </w:r>
    </w:p>
    <w:p w14:paraId="173217C3">
      <w:pPr>
        <w:pStyle w:val="2"/>
        <w:numPr>
          <w:ilvl w:val="0"/>
          <w:numId w:val="3"/>
        </w:numPr>
        <w:tabs>
          <w:tab w:val="left" w:pos="730"/>
          <w:tab w:val="left" w:pos="732"/>
        </w:tabs>
        <w:spacing w:before="321" w:after="0" w:line="240" w:lineRule="auto"/>
        <w:ind w:left="732" w:right="857" w:hanging="361"/>
        <w:jc w:val="left"/>
        <w:rPr>
          <w:b w:val="0"/>
        </w:rPr>
      </w:pPr>
      <w:r>
        <w:t>Велосипедист упал, повредил ногу в нижней̆ трети голени. Какое минимальное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суставов</w:t>
      </w:r>
      <w:r>
        <w:rPr>
          <w:spacing w:val="-8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иммобилизовать,</w:t>
      </w:r>
      <w:r>
        <w:rPr>
          <w:spacing w:val="-8"/>
        </w:rPr>
        <w:t xml:space="preserve"> </w:t>
      </w:r>
      <w:r>
        <w:t>если выявлены признаки перелома</w:t>
      </w:r>
    </w:p>
    <w:p w14:paraId="5DE8742E">
      <w:pPr>
        <w:pStyle w:val="5"/>
        <w:spacing w:before="2"/>
        <w:ind w:right="8458"/>
      </w:pPr>
      <w:r>
        <w:t>А)</w:t>
      </w:r>
      <w:r>
        <w:rPr>
          <w:spacing w:val="-18"/>
        </w:rPr>
        <w:t xml:space="preserve"> </w:t>
      </w:r>
      <w:r>
        <w:t>Один; Б) Два;</w:t>
      </w:r>
    </w:p>
    <w:p w14:paraId="06FEE8DA">
      <w:pPr>
        <w:pStyle w:val="5"/>
        <w:spacing w:line="321" w:lineRule="exact"/>
      </w:pPr>
      <w:r>
        <w:t>В)</w:t>
      </w:r>
      <w:r>
        <w:rPr>
          <w:spacing w:val="-4"/>
        </w:rPr>
        <w:t xml:space="preserve"> Три;</w:t>
      </w:r>
    </w:p>
    <w:p w14:paraId="282FE76B">
      <w:pPr>
        <w:pStyle w:val="5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Четыре.</w:t>
      </w:r>
    </w:p>
    <w:p w14:paraId="4AE14221">
      <w:pPr>
        <w:pStyle w:val="5"/>
        <w:spacing w:before="1"/>
        <w:ind w:left="0"/>
      </w:pPr>
    </w:p>
    <w:p w14:paraId="474641D4">
      <w:pPr>
        <w:pStyle w:val="2"/>
        <w:numPr>
          <w:ilvl w:val="0"/>
          <w:numId w:val="3"/>
        </w:numPr>
        <w:tabs>
          <w:tab w:val="left" w:pos="731"/>
        </w:tabs>
        <w:spacing w:before="0" w:after="0" w:line="322" w:lineRule="exact"/>
        <w:ind w:left="731" w:right="0" w:hanging="359"/>
        <w:jc w:val="left"/>
        <w:rPr>
          <w:b w:val="0"/>
        </w:rPr>
      </w:pPr>
      <w:r>
        <w:t>Пассажир</w:t>
      </w:r>
      <w:r>
        <w:rPr>
          <w:spacing w:val="-8"/>
        </w:rPr>
        <w:t xml:space="preserve"> </w:t>
      </w:r>
      <w:r>
        <w:rPr>
          <w:spacing w:val="-2"/>
        </w:rPr>
        <w:t>–это…</w:t>
      </w:r>
    </w:p>
    <w:p w14:paraId="19691446">
      <w:pPr>
        <w:pStyle w:val="5"/>
        <w:ind w:right="260"/>
      </w:pPr>
      <w:r>
        <w:t>А)</w:t>
      </w:r>
      <w:r>
        <w:rPr>
          <w:spacing w:val="-4"/>
        </w:rPr>
        <w:t xml:space="preserve"> </w:t>
      </w:r>
      <w:r>
        <w:t>Лицо,</w:t>
      </w:r>
      <w:r>
        <w:rPr>
          <w:spacing w:val="-5"/>
        </w:rPr>
        <w:t xml:space="preserve"> </w:t>
      </w:r>
      <w:r>
        <w:t>кроме</w:t>
      </w:r>
      <w:r>
        <w:rPr>
          <w:spacing w:val="-4"/>
        </w:rPr>
        <w:t xml:space="preserve"> </w:t>
      </w:r>
      <w:r>
        <w:t>водителя,</w:t>
      </w:r>
      <w:r>
        <w:rPr>
          <w:spacing w:val="-4"/>
        </w:rPr>
        <w:t xml:space="preserve"> </w:t>
      </w:r>
      <w:r>
        <w:t>находящееся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транспортном</w:t>
      </w:r>
      <w:r>
        <w:rPr>
          <w:spacing w:val="-4"/>
        </w:rPr>
        <w:t xml:space="preserve"> </w:t>
      </w:r>
      <w:r>
        <w:t>средстве,</w:t>
      </w:r>
      <w:r>
        <w:rPr>
          <w:spacing w:val="-4"/>
        </w:rPr>
        <w:t xml:space="preserve"> </w:t>
      </w:r>
      <w:r>
        <w:t>входящее</w:t>
      </w:r>
      <w:r>
        <w:rPr>
          <w:spacing w:val="-4"/>
        </w:rPr>
        <w:t xml:space="preserve"> </w:t>
      </w:r>
      <w:r>
        <w:t>в него или выходящее из него;</w:t>
      </w:r>
    </w:p>
    <w:p w14:paraId="248CBFD1">
      <w:pPr>
        <w:pStyle w:val="5"/>
        <w:ind w:right="576"/>
      </w:pPr>
      <w:r>
        <w:t>Б)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лицо,</w:t>
      </w:r>
      <w:r>
        <w:rPr>
          <w:spacing w:val="-5"/>
        </w:rPr>
        <w:t xml:space="preserve"> </w:t>
      </w:r>
      <w:r>
        <w:t>находящееся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транспортном</w:t>
      </w:r>
      <w:r>
        <w:rPr>
          <w:spacing w:val="-3"/>
        </w:rPr>
        <w:t xml:space="preserve"> </w:t>
      </w:r>
      <w:r>
        <w:t>средстве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выходящее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него; В) Только лицо, садящееся в транспортное средство и находящееся в нём;</w:t>
      </w:r>
      <w:r>
        <w:rPr>
          <w:spacing w:val="80"/>
        </w:rPr>
        <w:t xml:space="preserve"> </w:t>
      </w:r>
      <w:r>
        <w:t>Г) Только лицо, входящее в транспортное средство и выходящее из него.</w:t>
      </w:r>
    </w:p>
    <w:p w14:paraId="5F868DE3">
      <w:pPr>
        <w:pStyle w:val="5"/>
        <w:ind w:left="0"/>
      </w:pPr>
    </w:p>
    <w:p w14:paraId="100B49E2">
      <w:pPr>
        <w:pStyle w:val="2"/>
        <w:numPr>
          <w:ilvl w:val="0"/>
          <w:numId w:val="3"/>
        </w:numPr>
        <w:tabs>
          <w:tab w:val="left" w:pos="732"/>
        </w:tabs>
        <w:spacing w:before="1" w:after="0" w:line="240" w:lineRule="auto"/>
        <w:ind w:left="732" w:right="286" w:hanging="361"/>
        <w:jc w:val="left"/>
        <w:rPr>
          <w:b w:val="0"/>
          <w:sz w:val="26"/>
        </w:rPr>
      </w:pPr>
      <w:r>
        <w:t>Какой̆</w:t>
      </w:r>
      <w:r>
        <w:rPr>
          <w:spacing w:val="-6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костра</w:t>
      </w:r>
      <w:r>
        <w:rPr>
          <w:spacing w:val="-7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 xml:space="preserve">приготовления </w:t>
      </w:r>
      <w:r>
        <w:rPr>
          <w:spacing w:val="-4"/>
        </w:rPr>
        <w:t>пищи</w:t>
      </w:r>
    </w:p>
    <w:p w14:paraId="7A903273">
      <w:pPr>
        <w:pStyle w:val="5"/>
        <w:spacing w:line="321" w:lineRule="exact"/>
      </w:pPr>
      <w:r>
        <w:t>А)</w:t>
      </w:r>
      <w:r>
        <w:rPr>
          <w:spacing w:val="1"/>
        </w:rPr>
        <w:t xml:space="preserve"> </w:t>
      </w:r>
      <w:r>
        <w:rPr>
          <w:spacing w:val="-2"/>
        </w:rPr>
        <w:t>«Шалаш»;</w:t>
      </w:r>
    </w:p>
    <w:p w14:paraId="351D1D29">
      <w:pPr>
        <w:pStyle w:val="5"/>
        <w:spacing w:line="322" w:lineRule="exact"/>
      </w:pPr>
      <w:r>
        <w:t>Б)</w:t>
      </w:r>
      <w:r>
        <w:rPr>
          <w:spacing w:val="-1"/>
        </w:rPr>
        <w:t xml:space="preserve"> </w:t>
      </w:r>
      <w:r>
        <w:rPr>
          <w:spacing w:val="-2"/>
        </w:rPr>
        <w:t>«Пирамида»;</w:t>
      </w:r>
    </w:p>
    <w:p w14:paraId="3BEC8D16">
      <w:pPr>
        <w:pStyle w:val="5"/>
        <w:spacing w:line="322" w:lineRule="exact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«Колодец»;</w:t>
      </w:r>
    </w:p>
    <w:p w14:paraId="17272217">
      <w:pPr>
        <w:pStyle w:val="5"/>
      </w:pPr>
      <w:r>
        <w:t>Г)</w:t>
      </w:r>
      <w:r>
        <w:rPr>
          <w:spacing w:val="-2"/>
        </w:rPr>
        <w:t xml:space="preserve"> «Полинезийский».</w:t>
      </w:r>
    </w:p>
    <w:p w14:paraId="71B4172A">
      <w:pPr>
        <w:pStyle w:val="5"/>
        <w:spacing w:after="0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53B43951">
      <w:pPr>
        <w:pStyle w:val="2"/>
        <w:numPr>
          <w:ilvl w:val="1"/>
          <w:numId w:val="2"/>
        </w:numPr>
        <w:tabs>
          <w:tab w:val="left" w:pos="794"/>
        </w:tabs>
        <w:spacing w:before="61" w:after="0" w:line="322" w:lineRule="exact"/>
        <w:ind w:left="794" w:right="0" w:hanging="422"/>
        <w:jc w:val="left"/>
      </w:pPr>
      <w:r>
        <w:t>(20</w:t>
      </w:r>
      <w:r>
        <w:rPr>
          <w:spacing w:val="-11"/>
        </w:rPr>
        <w:t xml:space="preserve"> </w:t>
      </w:r>
      <w:r>
        <w:t>баллов)</w:t>
      </w:r>
      <w:r>
        <w:rPr>
          <w:spacing w:val="-7"/>
        </w:rPr>
        <w:t xml:space="preserve"> </w:t>
      </w:r>
      <w:r>
        <w:t>Определите</w:t>
      </w:r>
      <w:r>
        <w:rPr>
          <w:spacing w:val="-6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правильных</w:t>
      </w:r>
      <w:r>
        <w:rPr>
          <w:spacing w:val="-7"/>
        </w:rPr>
        <w:t xml:space="preserve"> </w:t>
      </w:r>
      <w:r>
        <w:rPr>
          <w:spacing w:val="-2"/>
        </w:rPr>
        <w:t>ответа.</w:t>
      </w:r>
    </w:p>
    <w:p w14:paraId="618D9D44">
      <w:pPr>
        <w:spacing w:before="0"/>
        <w:ind w:left="37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4AA7C541">
      <w:pPr>
        <w:pStyle w:val="2"/>
        <w:numPr>
          <w:ilvl w:val="0"/>
          <w:numId w:val="4"/>
        </w:numPr>
        <w:tabs>
          <w:tab w:val="left" w:pos="654"/>
        </w:tabs>
        <w:spacing w:before="281" w:after="0" w:line="322" w:lineRule="exact"/>
        <w:ind w:left="654" w:right="0" w:hanging="359"/>
        <w:jc w:val="left"/>
      </w:pPr>
      <w:r>
        <w:t>В</w:t>
      </w:r>
      <w:r>
        <w:rPr>
          <w:spacing w:val="-6"/>
        </w:rPr>
        <w:t xml:space="preserve"> </w:t>
      </w:r>
      <w:r>
        <w:t>толпе</w:t>
      </w:r>
      <w:r>
        <w:rPr>
          <w:spacing w:val="-5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руки</w:t>
      </w:r>
      <w:r>
        <w:rPr>
          <w:spacing w:val="-4"/>
        </w:rPr>
        <w:t xml:space="preserve"> </w:t>
      </w:r>
      <w:r>
        <w:rPr>
          <w:spacing w:val="-2"/>
        </w:rPr>
        <w:t>держать</w:t>
      </w:r>
    </w:p>
    <w:p w14:paraId="676AA5DF">
      <w:pPr>
        <w:pStyle w:val="5"/>
        <w:ind w:right="7544"/>
      </w:pPr>
      <w:r>
        <w:t>А)</w:t>
      </w:r>
      <w:r>
        <w:rPr>
          <w:spacing w:val="-17"/>
        </w:rPr>
        <w:t xml:space="preserve"> </w:t>
      </w:r>
      <w:r>
        <w:t>Перед</w:t>
      </w:r>
      <w:r>
        <w:rPr>
          <w:spacing w:val="-16"/>
        </w:rPr>
        <w:t xml:space="preserve"> </w:t>
      </w:r>
      <w:r>
        <w:t>грудью; Б) Перед лицом;</w:t>
      </w:r>
    </w:p>
    <w:p w14:paraId="3AF4E438">
      <w:pPr>
        <w:pStyle w:val="5"/>
        <w:spacing w:line="242" w:lineRule="auto"/>
        <w:ind w:right="6004"/>
      </w:pPr>
      <w:r>
        <w:t>В)</w:t>
      </w:r>
      <w:r>
        <w:rPr>
          <w:spacing w:val="-11"/>
        </w:rPr>
        <w:t xml:space="preserve"> </w:t>
      </w:r>
      <w:r>
        <w:t>Выпрямленными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локтях; Г) Согнутыми в локтях;</w:t>
      </w:r>
    </w:p>
    <w:p w14:paraId="1B2C9A4D">
      <w:pPr>
        <w:pStyle w:val="5"/>
        <w:spacing w:line="317" w:lineRule="exact"/>
      </w:pPr>
      <w:r>
        <w:t>Д) В</w:t>
      </w:r>
      <w:r>
        <w:rPr>
          <w:spacing w:val="-1"/>
        </w:rPr>
        <w:t xml:space="preserve"> </w:t>
      </w:r>
      <w:r>
        <w:rPr>
          <w:spacing w:val="-2"/>
        </w:rPr>
        <w:t>карманах.</w:t>
      </w:r>
    </w:p>
    <w:p w14:paraId="46F8E726">
      <w:pPr>
        <w:pStyle w:val="2"/>
        <w:numPr>
          <w:ilvl w:val="0"/>
          <w:numId w:val="4"/>
        </w:numPr>
        <w:tabs>
          <w:tab w:val="left" w:pos="653"/>
          <w:tab w:val="left" w:pos="655"/>
        </w:tabs>
        <w:spacing w:before="320" w:after="0" w:line="240" w:lineRule="auto"/>
        <w:ind w:left="655" w:right="377" w:hanging="361"/>
        <w:jc w:val="left"/>
        <w:rPr>
          <w:b w:val="0"/>
        </w:rPr>
      </w:pPr>
      <w:r>
        <w:t>В</w:t>
      </w:r>
      <w:r>
        <w:rPr>
          <w:spacing w:val="-4"/>
        </w:rPr>
        <w:t xml:space="preserve"> </w:t>
      </w:r>
      <w:r>
        <w:t>Главное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противодействию</w:t>
      </w:r>
      <w:r>
        <w:rPr>
          <w:spacing w:val="-5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МВД</w:t>
      </w:r>
      <w:r>
        <w:rPr>
          <w:spacing w:val="-3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Вы можете подать электронное заявление о</w:t>
      </w:r>
    </w:p>
    <w:p w14:paraId="6EE012FC">
      <w:pPr>
        <w:pStyle w:val="5"/>
        <w:ind w:left="655" w:right="7544"/>
      </w:pPr>
      <w:r>
        <w:t>А)</w:t>
      </w:r>
      <w:r>
        <w:rPr>
          <w:spacing w:val="-18"/>
        </w:rPr>
        <w:t xml:space="preserve"> </w:t>
      </w:r>
      <w:r>
        <w:t>Кибербуллинге; Б) Скулшутинге; В) Суициде;</w:t>
      </w:r>
    </w:p>
    <w:p w14:paraId="58961654">
      <w:pPr>
        <w:pStyle w:val="5"/>
        <w:spacing w:before="2" w:line="322" w:lineRule="exact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Клевете;</w:t>
      </w:r>
    </w:p>
    <w:p w14:paraId="732D0430">
      <w:pPr>
        <w:pStyle w:val="5"/>
      </w:pPr>
      <w:r>
        <w:t>Д)</w:t>
      </w:r>
      <w:r>
        <w:rPr>
          <w:spacing w:val="-5"/>
        </w:rPr>
        <w:t xml:space="preserve"> </w:t>
      </w:r>
      <w:r>
        <w:t>Незаконном</w:t>
      </w:r>
      <w:r>
        <w:rPr>
          <w:spacing w:val="-7"/>
        </w:rPr>
        <w:t xml:space="preserve"> </w:t>
      </w:r>
      <w:r>
        <w:t>обороте</w:t>
      </w:r>
      <w:r>
        <w:rPr>
          <w:spacing w:val="-3"/>
        </w:rPr>
        <w:t xml:space="preserve"> </w:t>
      </w:r>
      <w:r>
        <w:rPr>
          <w:spacing w:val="-2"/>
        </w:rPr>
        <w:t>оружия.</w:t>
      </w:r>
    </w:p>
    <w:p w14:paraId="0A0D2266">
      <w:pPr>
        <w:pStyle w:val="2"/>
        <w:numPr>
          <w:ilvl w:val="0"/>
          <w:numId w:val="4"/>
        </w:numPr>
        <w:tabs>
          <w:tab w:val="left" w:pos="654"/>
        </w:tabs>
        <w:spacing w:before="280" w:after="0" w:line="322" w:lineRule="exact"/>
        <w:ind w:left="654" w:right="0" w:hanging="359"/>
        <w:jc w:val="both"/>
      </w:pPr>
      <w:r>
        <w:t>Какое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оказывает</w:t>
      </w:r>
      <w:r>
        <w:rPr>
          <w:spacing w:val="-3"/>
        </w:rPr>
        <w:t xml:space="preserve"> </w:t>
      </w:r>
      <w:r>
        <w:t>никотин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организм</w:t>
      </w:r>
      <w:r>
        <w:rPr>
          <w:spacing w:val="-6"/>
        </w:rPr>
        <w:t xml:space="preserve"> </w:t>
      </w:r>
      <w:r>
        <w:rPr>
          <w:spacing w:val="-2"/>
        </w:rPr>
        <w:t>человека</w:t>
      </w:r>
    </w:p>
    <w:p w14:paraId="558F1863">
      <w:pPr>
        <w:pStyle w:val="5"/>
        <w:spacing w:line="322" w:lineRule="exact"/>
        <w:jc w:val="both"/>
      </w:pPr>
      <w:r>
        <w:t>А)</w:t>
      </w:r>
      <w:r>
        <w:rPr>
          <w:spacing w:val="-5"/>
        </w:rPr>
        <w:t xml:space="preserve"> </w:t>
      </w:r>
      <w:r>
        <w:t>Вызывает</w:t>
      </w:r>
      <w:r>
        <w:rPr>
          <w:spacing w:val="-4"/>
        </w:rPr>
        <w:t xml:space="preserve"> </w:t>
      </w:r>
      <w:r>
        <w:t>сужение</w:t>
      </w:r>
      <w:r>
        <w:rPr>
          <w:spacing w:val="-3"/>
        </w:rPr>
        <w:t xml:space="preserve"> </w:t>
      </w:r>
      <w:r>
        <w:rPr>
          <w:spacing w:val="-2"/>
        </w:rPr>
        <w:t>сосудов;</w:t>
      </w:r>
    </w:p>
    <w:p w14:paraId="510ECD12">
      <w:pPr>
        <w:pStyle w:val="5"/>
        <w:spacing w:line="322" w:lineRule="exact"/>
        <w:jc w:val="both"/>
      </w:pPr>
      <w:r>
        <w:t>Б)</w:t>
      </w:r>
      <w:r>
        <w:rPr>
          <w:spacing w:val="-11"/>
        </w:rPr>
        <w:t xml:space="preserve"> </w:t>
      </w:r>
      <w:r>
        <w:t>Улучшает</w:t>
      </w:r>
      <w:r>
        <w:rPr>
          <w:spacing w:val="-8"/>
        </w:rPr>
        <w:t xml:space="preserve"> </w:t>
      </w:r>
      <w:r>
        <w:t>кровоснабжение</w:t>
      </w:r>
      <w:r>
        <w:rPr>
          <w:spacing w:val="-7"/>
        </w:rPr>
        <w:t xml:space="preserve"> </w:t>
      </w:r>
      <w:r>
        <w:t>внутренних</w:t>
      </w:r>
      <w:r>
        <w:rPr>
          <w:spacing w:val="-10"/>
        </w:rPr>
        <w:t xml:space="preserve"> </w:t>
      </w:r>
      <w:r>
        <w:rPr>
          <w:spacing w:val="-2"/>
        </w:rPr>
        <w:t>органов;</w:t>
      </w:r>
    </w:p>
    <w:p w14:paraId="169FAB08">
      <w:pPr>
        <w:pStyle w:val="5"/>
        <w:ind w:right="2774"/>
        <w:jc w:val="both"/>
      </w:pPr>
      <w:r>
        <w:t>В)</w:t>
      </w:r>
      <w:r>
        <w:rPr>
          <w:spacing w:val="-9"/>
        </w:rPr>
        <w:t xml:space="preserve"> </w:t>
      </w:r>
      <w:r>
        <w:t>Вызывает</w:t>
      </w:r>
      <w:r>
        <w:rPr>
          <w:spacing w:val="-8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злокачественных</w:t>
      </w:r>
      <w:r>
        <w:rPr>
          <w:spacing w:val="-9"/>
        </w:rPr>
        <w:t xml:space="preserve"> </w:t>
      </w:r>
      <w:r>
        <w:t>новообразований; Г) В низких дозах возбуждает, в высоких – угнетает ЦНС Д) не вызывает привыкания .</w:t>
      </w:r>
    </w:p>
    <w:p w14:paraId="13BF7F35">
      <w:pPr>
        <w:pStyle w:val="2"/>
        <w:numPr>
          <w:ilvl w:val="0"/>
          <w:numId w:val="4"/>
        </w:numPr>
        <w:tabs>
          <w:tab w:val="left" w:pos="654"/>
        </w:tabs>
        <w:spacing w:before="282" w:after="0" w:line="322" w:lineRule="exact"/>
        <w:ind w:left="654" w:right="0" w:hanging="359"/>
        <w:jc w:val="both"/>
      </w:pPr>
      <w:r>
        <w:t>К</w:t>
      </w:r>
      <w:r>
        <w:rPr>
          <w:spacing w:val="-9"/>
        </w:rPr>
        <w:t xml:space="preserve"> </w:t>
      </w:r>
      <w:r>
        <w:t>закрытым</w:t>
      </w:r>
      <w:r>
        <w:rPr>
          <w:spacing w:val="-7"/>
        </w:rPr>
        <w:t xml:space="preserve"> </w:t>
      </w:r>
      <w:r>
        <w:t>механическим</w:t>
      </w:r>
      <w:r>
        <w:rPr>
          <w:spacing w:val="-7"/>
        </w:rPr>
        <w:t xml:space="preserve"> </w:t>
      </w:r>
      <w:r>
        <w:t>травмам</w:t>
      </w:r>
      <w:r>
        <w:rPr>
          <w:spacing w:val="-9"/>
        </w:rPr>
        <w:t xml:space="preserve"> </w:t>
      </w:r>
      <w:r>
        <w:rPr>
          <w:spacing w:val="-2"/>
        </w:rPr>
        <w:t>относят</w:t>
      </w:r>
    </w:p>
    <w:p w14:paraId="07960AC0">
      <w:pPr>
        <w:pStyle w:val="5"/>
        <w:spacing w:line="322" w:lineRule="exact"/>
        <w:jc w:val="both"/>
      </w:pPr>
      <w:r>
        <w:t xml:space="preserve">А) </w:t>
      </w:r>
      <w:r>
        <w:rPr>
          <w:spacing w:val="-2"/>
        </w:rPr>
        <w:t>Ушибы;</w:t>
      </w:r>
    </w:p>
    <w:p w14:paraId="644E9AF0">
      <w:pPr>
        <w:pStyle w:val="5"/>
        <w:ind w:right="7913"/>
        <w:jc w:val="both"/>
      </w:pPr>
      <w:r>
        <w:t>Б) Растяжения; В)</w:t>
      </w:r>
      <w:r>
        <w:rPr>
          <w:spacing w:val="-18"/>
        </w:rPr>
        <w:t xml:space="preserve"> </w:t>
      </w:r>
      <w:r>
        <w:t>Отравления; Г) Ожоги;</w:t>
      </w:r>
    </w:p>
    <w:p w14:paraId="5AF83222">
      <w:pPr>
        <w:pStyle w:val="5"/>
        <w:spacing w:line="321" w:lineRule="exact"/>
        <w:jc w:val="both"/>
      </w:pPr>
      <w:r>
        <w:t>Д)</w:t>
      </w:r>
      <w:r>
        <w:rPr>
          <w:spacing w:val="-1"/>
        </w:rPr>
        <w:t xml:space="preserve"> </w:t>
      </w:r>
      <w:r>
        <w:rPr>
          <w:spacing w:val="-2"/>
        </w:rPr>
        <w:t>Отморожения.</w:t>
      </w:r>
    </w:p>
    <w:p w14:paraId="67AA5E58">
      <w:pPr>
        <w:pStyle w:val="5"/>
        <w:spacing w:before="1"/>
        <w:ind w:left="0"/>
      </w:pPr>
    </w:p>
    <w:p w14:paraId="2BC3426F">
      <w:pPr>
        <w:pStyle w:val="2"/>
        <w:numPr>
          <w:ilvl w:val="0"/>
          <w:numId w:val="4"/>
        </w:numPr>
        <w:tabs>
          <w:tab w:val="left" w:pos="639"/>
        </w:tabs>
        <w:spacing w:before="1" w:after="0" w:line="322" w:lineRule="exact"/>
        <w:ind w:left="639" w:right="0" w:hanging="279"/>
        <w:jc w:val="left"/>
      </w:pPr>
      <w:r>
        <w:t>Определите</w:t>
      </w:r>
      <w:r>
        <w:rPr>
          <w:spacing w:val="-9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устойчивого</w:t>
      </w:r>
      <w:r>
        <w:rPr>
          <w:spacing w:val="-8"/>
        </w:rPr>
        <w:t xml:space="preserve"> </w:t>
      </w:r>
      <w:r>
        <w:rPr>
          <w:spacing w:val="-2"/>
        </w:rPr>
        <w:t>ненастья</w:t>
      </w:r>
    </w:p>
    <w:p w14:paraId="134C6520">
      <w:pPr>
        <w:pStyle w:val="5"/>
        <w:spacing w:line="322" w:lineRule="exact"/>
        <w:ind w:left="720"/>
      </w:pPr>
      <w:r>
        <w:t>А)</w:t>
      </w:r>
      <w:r>
        <w:rPr>
          <w:spacing w:val="-5"/>
        </w:rPr>
        <w:t xml:space="preserve"> </w:t>
      </w:r>
      <w:r>
        <w:t>Сильно</w:t>
      </w:r>
      <w:r>
        <w:rPr>
          <w:spacing w:val="-3"/>
        </w:rPr>
        <w:t xml:space="preserve"> </w:t>
      </w:r>
      <w:r>
        <w:t>мерцают</w:t>
      </w:r>
      <w:r>
        <w:rPr>
          <w:spacing w:val="-8"/>
        </w:rPr>
        <w:t xml:space="preserve"> </w:t>
      </w:r>
      <w:r>
        <w:rPr>
          <w:spacing w:val="-2"/>
        </w:rPr>
        <w:t>звёзды;</w:t>
      </w:r>
    </w:p>
    <w:p w14:paraId="75D56E3A">
      <w:pPr>
        <w:pStyle w:val="5"/>
        <w:ind w:left="720" w:right="1754"/>
      </w:pPr>
      <w:r>
        <w:t>Б)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воздухе</w:t>
      </w:r>
      <w:r>
        <w:rPr>
          <w:spacing w:val="-3"/>
        </w:rPr>
        <w:t xml:space="preserve"> </w:t>
      </w:r>
      <w:r>
        <w:t>сырость</w:t>
      </w:r>
      <w:r>
        <w:rPr>
          <w:spacing w:val="-3"/>
        </w:rPr>
        <w:t xml:space="preserve"> </w:t>
      </w:r>
      <w:r>
        <w:t>днём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ночью,</w:t>
      </w:r>
      <w:r>
        <w:rPr>
          <w:spacing w:val="-3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отсутствии</w:t>
      </w:r>
      <w:r>
        <w:rPr>
          <w:spacing w:val="-5"/>
        </w:rPr>
        <w:t xml:space="preserve"> </w:t>
      </w:r>
      <w:r>
        <w:t>дождя; В) Ночью нет росы или она очень слабая;</w:t>
      </w:r>
    </w:p>
    <w:p w14:paraId="1CB2C511">
      <w:pPr>
        <w:pStyle w:val="5"/>
        <w:spacing w:line="322" w:lineRule="exact"/>
        <w:ind w:left="720"/>
      </w:pPr>
      <w:r>
        <w:t>Г)</w:t>
      </w:r>
      <w:r>
        <w:rPr>
          <w:spacing w:val="-5"/>
        </w:rPr>
        <w:t xml:space="preserve"> </w:t>
      </w:r>
      <w:r>
        <w:t>Венцы</w:t>
      </w:r>
      <w:r>
        <w:rPr>
          <w:spacing w:val="-5"/>
        </w:rPr>
        <w:t xml:space="preserve"> </w:t>
      </w:r>
      <w:r>
        <w:t>вокруг</w:t>
      </w:r>
      <w:r>
        <w:rPr>
          <w:spacing w:val="-4"/>
        </w:rPr>
        <w:t xml:space="preserve"> </w:t>
      </w:r>
      <w:r>
        <w:t>Луны</w:t>
      </w:r>
      <w:r>
        <w:rPr>
          <w:spacing w:val="-6"/>
        </w:rPr>
        <w:t xml:space="preserve"> </w:t>
      </w:r>
      <w:r>
        <w:rPr>
          <w:spacing w:val="-2"/>
        </w:rPr>
        <w:t>уменьшаются;</w:t>
      </w:r>
    </w:p>
    <w:p w14:paraId="39A8A438">
      <w:pPr>
        <w:pStyle w:val="5"/>
        <w:ind w:left="720"/>
      </w:pPr>
      <w:r>
        <w:t>Д)</w:t>
      </w:r>
      <w:r>
        <w:rPr>
          <w:spacing w:val="-8"/>
        </w:rPr>
        <w:t xml:space="preserve"> </w:t>
      </w:r>
      <w:r>
        <w:t>Мелкие</w:t>
      </w:r>
      <w:r>
        <w:rPr>
          <w:spacing w:val="-4"/>
        </w:rPr>
        <w:t xml:space="preserve"> </w:t>
      </w:r>
      <w:r>
        <w:t>птицы</w:t>
      </w:r>
      <w:r>
        <w:rPr>
          <w:spacing w:val="-4"/>
        </w:rPr>
        <w:t xml:space="preserve"> </w:t>
      </w:r>
      <w:r>
        <w:t>забиваются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середину</w:t>
      </w:r>
      <w:r>
        <w:rPr>
          <w:spacing w:val="-3"/>
        </w:rPr>
        <w:t xml:space="preserve"> </w:t>
      </w:r>
      <w:r>
        <w:t>крон</w:t>
      </w:r>
      <w:r>
        <w:rPr>
          <w:spacing w:val="-4"/>
        </w:rPr>
        <w:t xml:space="preserve"> </w:t>
      </w:r>
      <w:r>
        <w:rPr>
          <w:spacing w:val="-2"/>
        </w:rPr>
        <w:t>деревьев.</w:t>
      </w:r>
    </w:p>
    <w:p w14:paraId="6CC07E60">
      <w:pPr>
        <w:pStyle w:val="2"/>
        <w:numPr>
          <w:ilvl w:val="0"/>
          <w:numId w:val="4"/>
        </w:numPr>
        <w:tabs>
          <w:tab w:val="left" w:pos="639"/>
        </w:tabs>
        <w:spacing w:before="275" w:after="0" w:line="240" w:lineRule="auto"/>
        <w:ind w:left="639" w:right="0" w:hanging="279"/>
        <w:jc w:val="left"/>
      </w:pPr>
      <w:r>
        <w:t>Определите</w:t>
      </w:r>
      <w:r>
        <w:rPr>
          <w:spacing w:val="-11"/>
        </w:rPr>
        <w:t xml:space="preserve"> </w:t>
      </w:r>
      <w:r>
        <w:t>рекомендации</w:t>
      </w:r>
      <w:r>
        <w:rPr>
          <w:spacing w:val="-9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лифте.</w:t>
      </w:r>
    </w:p>
    <w:p w14:paraId="3D9AD347">
      <w:pPr>
        <w:pStyle w:val="5"/>
        <w:spacing w:before="2" w:line="322" w:lineRule="exact"/>
        <w:ind w:left="720"/>
      </w:pPr>
      <w:r>
        <w:t>А)</w:t>
      </w:r>
      <w:r>
        <w:rPr>
          <w:spacing w:val="-7"/>
        </w:rPr>
        <w:t xml:space="preserve"> </w:t>
      </w:r>
      <w:r>
        <w:t>Постарайтесь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быстрее</w:t>
      </w:r>
      <w:r>
        <w:rPr>
          <w:spacing w:val="-4"/>
        </w:rPr>
        <w:t xml:space="preserve"> </w:t>
      </w:r>
      <w:r>
        <w:t>зайти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лифт;</w:t>
      </w:r>
    </w:p>
    <w:p w14:paraId="76404D23">
      <w:pPr>
        <w:pStyle w:val="5"/>
        <w:ind w:left="720"/>
      </w:pPr>
      <w:r>
        <w:t>Б)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лифт</w:t>
      </w:r>
      <w:r>
        <w:rPr>
          <w:spacing w:val="-3"/>
        </w:rPr>
        <w:t xml:space="preserve"> </w:t>
      </w:r>
      <w:r>
        <w:t>садится</w:t>
      </w:r>
      <w:r>
        <w:rPr>
          <w:spacing w:val="-6"/>
        </w:rPr>
        <w:t xml:space="preserve"> </w:t>
      </w:r>
      <w:r>
        <w:t>незнакомец,</w:t>
      </w:r>
      <w:r>
        <w:rPr>
          <w:spacing w:val="-4"/>
        </w:rPr>
        <w:t xml:space="preserve"> </w:t>
      </w:r>
      <w:r>
        <w:t>пропустите</w:t>
      </w:r>
      <w:r>
        <w:rPr>
          <w:spacing w:val="-3"/>
        </w:rPr>
        <w:t xml:space="preserve"> </w:t>
      </w:r>
      <w:r>
        <w:t>его,</w:t>
      </w:r>
      <w:r>
        <w:rPr>
          <w:spacing w:val="-4"/>
        </w:rPr>
        <w:t xml:space="preserve"> </w:t>
      </w:r>
      <w:r>
        <w:t>поднимитесь</w:t>
      </w:r>
      <w:r>
        <w:rPr>
          <w:spacing w:val="-4"/>
        </w:rPr>
        <w:t xml:space="preserve"> </w:t>
      </w:r>
      <w:r>
        <w:t>позже или воспользуйтесь лестницей;</w:t>
      </w:r>
    </w:p>
    <w:p w14:paraId="21673F73">
      <w:pPr>
        <w:pStyle w:val="5"/>
        <w:ind w:left="720"/>
      </w:pPr>
      <w:r>
        <w:t>В)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вами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лифт</w:t>
      </w:r>
      <w:r>
        <w:rPr>
          <w:spacing w:val="-3"/>
        </w:rPr>
        <w:t xml:space="preserve"> </w:t>
      </w:r>
      <w:r>
        <w:t>садится</w:t>
      </w:r>
      <w:r>
        <w:rPr>
          <w:spacing w:val="-5"/>
        </w:rPr>
        <w:t xml:space="preserve"> </w:t>
      </w:r>
      <w:r>
        <w:t>незнакомец,</w:t>
      </w:r>
      <w:r>
        <w:rPr>
          <w:spacing w:val="-3"/>
        </w:rPr>
        <w:t xml:space="preserve"> </w:t>
      </w:r>
      <w:r>
        <w:t>достаньте</w:t>
      </w:r>
      <w:r>
        <w:rPr>
          <w:spacing w:val="-3"/>
        </w:rPr>
        <w:t xml:space="preserve"> </w:t>
      </w:r>
      <w:r>
        <w:t>мобильный</w:t>
      </w:r>
      <w:r>
        <w:rPr>
          <w:spacing w:val="-3"/>
        </w:rPr>
        <w:t xml:space="preserve"> </w:t>
      </w:r>
      <w:r>
        <w:t>телефон,</w:t>
      </w:r>
      <w:r>
        <w:rPr>
          <w:spacing w:val="-3"/>
        </w:rPr>
        <w:t xml:space="preserve"> </w:t>
      </w:r>
      <w:r>
        <w:t>тем самым показывая, что готовы воспользоваться им;</w:t>
      </w:r>
    </w:p>
    <w:p w14:paraId="172B96AA">
      <w:pPr>
        <w:pStyle w:val="5"/>
        <w:spacing w:line="242" w:lineRule="auto"/>
        <w:ind w:left="720" w:right="260"/>
      </w:pPr>
      <w:r>
        <w:t>Г)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вами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лифт</w:t>
      </w:r>
      <w:r>
        <w:rPr>
          <w:spacing w:val="-2"/>
        </w:rPr>
        <w:t xml:space="preserve"> </w:t>
      </w:r>
      <w:r>
        <w:t>садится</w:t>
      </w:r>
      <w:r>
        <w:rPr>
          <w:spacing w:val="-5"/>
        </w:rPr>
        <w:t xml:space="preserve"> </w:t>
      </w:r>
      <w:r>
        <w:t>незнакомец,</w:t>
      </w:r>
      <w:r>
        <w:rPr>
          <w:spacing w:val="-3"/>
        </w:rPr>
        <w:t xml:space="preserve"> </w:t>
      </w:r>
      <w:r>
        <w:t>постарайтесь</w:t>
      </w:r>
      <w:r>
        <w:rPr>
          <w:spacing w:val="-3"/>
        </w:rPr>
        <w:t xml:space="preserve"> </w:t>
      </w:r>
      <w:r>
        <w:t>занять</w:t>
      </w:r>
      <w:r>
        <w:rPr>
          <w:spacing w:val="-4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лифте; Д) Не спешите заходить в лифт, осмотритесь .</w:t>
      </w:r>
    </w:p>
    <w:p w14:paraId="676A5E3D">
      <w:pPr>
        <w:pStyle w:val="5"/>
        <w:spacing w:after="0" w:line="242" w:lineRule="auto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3443B4AA">
      <w:pPr>
        <w:pStyle w:val="2"/>
        <w:numPr>
          <w:ilvl w:val="0"/>
          <w:numId w:val="4"/>
        </w:numPr>
        <w:tabs>
          <w:tab w:val="left" w:pos="708"/>
        </w:tabs>
        <w:spacing w:before="61" w:after="0" w:line="322" w:lineRule="exact"/>
        <w:ind w:left="708" w:right="0" w:hanging="279"/>
        <w:jc w:val="left"/>
      </w:pPr>
      <w:r>
        <w:t>Экстремистская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(экстремизм)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rPr>
          <w:spacing w:val="-5"/>
        </w:rPr>
        <w:t>это</w:t>
      </w:r>
    </w:p>
    <w:p w14:paraId="1BA2F4AF">
      <w:pPr>
        <w:pStyle w:val="5"/>
        <w:spacing w:line="322" w:lineRule="exact"/>
        <w:ind w:left="720"/>
      </w:pPr>
      <w:r>
        <w:t>А)</w:t>
      </w:r>
      <w:r>
        <w:rPr>
          <w:spacing w:val="-7"/>
        </w:rPr>
        <w:t xml:space="preserve"> </w:t>
      </w:r>
      <w:r>
        <w:t>публичное</w:t>
      </w:r>
      <w:r>
        <w:rPr>
          <w:spacing w:val="-6"/>
        </w:rPr>
        <w:t xml:space="preserve"> </w:t>
      </w:r>
      <w:r>
        <w:t>оправдание</w:t>
      </w:r>
      <w:r>
        <w:rPr>
          <w:spacing w:val="-6"/>
        </w:rPr>
        <w:t xml:space="preserve"> </w:t>
      </w:r>
      <w:r>
        <w:rPr>
          <w:spacing w:val="-2"/>
        </w:rPr>
        <w:t>терроризма;</w:t>
      </w:r>
    </w:p>
    <w:p w14:paraId="7860A337">
      <w:pPr>
        <w:pStyle w:val="5"/>
        <w:ind w:left="720"/>
      </w:pPr>
      <w:r>
        <w:t>Б)</w:t>
      </w:r>
      <w:r>
        <w:rPr>
          <w:spacing w:val="-9"/>
        </w:rPr>
        <w:t xml:space="preserve"> </w:t>
      </w:r>
      <w:r>
        <w:t>подстрекательство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террористическому</w:t>
      </w:r>
      <w:r>
        <w:rPr>
          <w:spacing w:val="-6"/>
        </w:rPr>
        <w:t xml:space="preserve"> </w:t>
      </w:r>
      <w:r>
        <w:rPr>
          <w:spacing w:val="-2"/>
        </w:rPr>
        <w:t>акту;</w:t>
      </w:r>
    </w:p>
    <w:p w14:paraId="59822C4B">
      <w:pPr>
        <w:pStyle w:val="5"/>
        <w:spacing w:line="242" w:lineRule="auto"/>
        <w:ind w:left="720"/>
      </w:pPr>
      <w:r>
        <w:t>В)</w:t>
      </w:r>
      <w:r>
        <w:rPr>
          <w:spacing w:val="-4"/>
        </w:rPr>
        <w:t xml:space="preserve"> </w:t>
      </w:r>
      <w:r>
        <w:t>вербовка,</w:t>
      </w:r>
      <w:r>
        <w:rPr>
          <w:spacing w:val="-5"/>
        </w:rPr>
        <w:t xml:space="preserve"> </w:t>
      </w:r>
      <w:r>
        <w:t>вооружение,</w:t>
      </w:r>
      <w:r>
        <w:rPr>
          <w:spacing w:val="-5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террористов</w:t>
      </w:r>
      <w:r>
        <w:rPr>
          <w:spacing w:val="-5"/>
        </w:rPr>
        <w:t xml:space="preserve"> </w:t>
      </w:r>
      <w:r>
        <w:t>•</w:t>
      </w:r>
      <w:r>
        <w:rPr>
          <w:spacing w:val="-7"/>
        </w:rPr>
        <w:t xml:space="preserve"> </w:t>
      </w:r>
      <w:r>
        <w:t>пропаганда идей терроризма;</w:t>
      </w:r>
    </w:p>
    <w:p w14:paraId="0C3525A0">
      <w:pPr>
        <w:pStyle w:val="5"/>
        <w:spacing w:line="317" w:lineRule="exact"/>
        <w:ind w:left="720"/>
      </w:pPr>
      <w:r>
        <w:t>Г)</w:t>
      </w:r>
      <w:r>
        <w:rPr>
          <w:spacing w:val="-12"/>
        </w:rPr>
        <w:t xml:space="preserve"> </w:t>
      </w:r>
      <w:r>
        <w:t>воспрепятствование</w:t>
      </w:r>
      <w:r>
        <w:rPr>
          <w:spacing w:val="-11"/>
        </w:rPr>
        <w:t xml:space="preserve"> </w:t>
      </w:r>
      <w:r>
        <w:t>осуществлению</w:t>
      </w:r>
      <w:r>
        <w:rPr>
          <w:spacing w:val="-13"/>
        </w:rPr>
        <w:t xml:space="preserve"> </w:t>
      </w:r>
      <w:r>
        <w:t>гражданами</w:t>
      </w:r>
      <w:r>
        <w:rPr>
          <w:spacing w:val="-9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избирательных</w:t>
      </w:r>
      <w:r>
        <w:rPr>
          <w:spacing w:val="-8"/>
        </w:rPr>
        <w:t xml:space="preserve"> </w:t>
      </w:r>
      <w:r>
        <w:rPr>
          <w:spacing w:val="-2"/>
        </w:rPr>
        <w:t>прав.</w:t>
      </w:r>
    </w:p>
    <w:p w14:paraId="0F49F9F6">
      <w:pPr>
        <w:pStyle w:val="2"/>
        <w:numPr>
          <w:ilvl w:val="0"/>
          <w:numId w:val="4"/>
        </w:numPr>
        <w:tabs>
          <w:tab w:val="left" w:pos="708"/>
        </w:tabs>
        <w:spacing w:before="281" w:after="0" w:line="322" w:lineRule="exact"/>
        <w:ind w:left="708" w:right="0" w:hanging="279"/>
        <w:jc w:val="left"/>
      </w:pPr>
      <w:r>
        <w:t>Какие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макронутриентам</w:t>
      </w:r>
    </w:p>
    <w:p w14:paraId="48E2F422">
      <w:pPr>
        <w:pStyle w:val="5"/>
        <w:spacing w:line="322" w:lineRule="exact"/>
        <w:ind w:left="720"/>
      </w:pPr>
      <w:r>
        <w:t xml:space="preserve">А) </w:t>
      </w:r>
      <w:r>
        <w:rPr>
          <w:spacing w:val="-2"/>
        </w:rPr>
        <w:t>Витамины;</w:t>
      </w:r>
    </w:p>
    <w:p w14:paraId="246042D5">
      <w:pPr>
        <w:pStyle w:val="5"/>
        <w:ind w:left="720" w:right="7194"/>
      </w:pPr>
      <w:r>
        <w:t>Б)</w:t>
      </w:r>
      <w:r>
        <w:rPr>
          <w:spacing w:val="-18"/>
        </w:rPr>
        <w:t xml:space="preserve"> </w:t>
      </w:r>
      <w:r>
        <w:t>Макроэлементы; В) Белки;</w:t>
      </w:r>
    </w:p>
    <w:p w14:paraId="538528F0">
      <w:pPr>
        <w:pStyle w:val="5"/>
        <w:ind w:left="720" w:right="7194"/>
      </w:pPr>
      <w:r>
        <w:t>Г)</w:t>
      </w:r>
      <w:r>
        <w:rPr>
          <w:spacing w:val="-18"/>
        </w:rPr>
        <w:t xml:space="preserve"> </w:t>
      </w:r>
      <w:r>
        <w:t>Микроэлементы; Д) Жиры.</w:t>
      </w:r>
    </w:p>
    <w:p w14:paraId="0D45E798">
      <w:pPr>
        <w:pStyle w:val="2"/>
        <w:numPr>
          <w:ilvl w:val="0"/>
          <w:numId w:val="4"/>
        </w:numPr>
        <w:tabs>
          <w:tab w:val="left" w:pos="721"/>
        </w:tabs>
        <w:spacing w:before="277" w:after="0" w:line="322" w:lineRule="exact"/>
        <w:ind w:left="721" w:right="0" w:hanging="280"/>
        <w:jc w:val="left"/>
      </w:pPr>
      <w:r>
        <w:t>Какие</w:t>
      </w:r>
      <w:r>
        <w:rPr>
          <w:spacing w:val="-7"/>
        </w:rPr>
        <w:t xml:space="preserve"> </w:t>
      </w:r>
      <w:r>
        <w:t>состояния</w:t>
      </w:r>
      <w:r>
        <w:rPr>
          <w:spacing w:val="-9"/>
        </w:rPr>
        <w:t xml:space="preserve"> </w:t>
      </w:r>
      <w:r>
        <w:t>характеризуют</w:t>
      </w:r>
      <w:r>
        <w:rPr>
          <w:spacing w:val="-4"/>
        </w:rPr>
        <w:t xml:space="preserve"> </w:t>
      </w:r>
      <w:r>
        <w:t>малоподвижный̆</w:t>
      </w:r>
      <w:r>
        <w:rPr>
          <w:spacing w:val="-11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rPr>
          <w:spacing w:val="-2"/>
        </w:rPr>
        <w:t>жизни</w:t>
      </w:r>
    </w:p>
    <w:p w14:paraId="6077A821">
      <w:pPr>
        <w:pStyle w:val="5"/>
        <w:ind w:right="7194"/>
      </w:pPr>
      <w:r>
        <w:t>А)</w:t>
      </w:r>
      <w:r>
        <w:rPr>
          <w:spacing w:val="-18"/>
        </w:rPr>
        <w:t xml:space="preserve"> </w:t>
      </w:r>
      <w:r>
        <w:t>Гиперактивность; Б) Гипотрофия;</w:t>
      </w:r>
    </w:p>
    <w:p w14:paraId="53FBBF82">
      <w:pPr>
        <w:pStyle w:val="5"/>
        <w:ind w:right="7548"/>
      </w:pPr>
      <w:r>
        <w:t>В) Гипокинезия; Г)</w:t>
      </w:r>
      <w:r>
        <w:rPr>
          <w:spacing w:val="-18"/>
        </w:rPr>
        <w:t xml:space="preserve"> </w:t>
      </w:r>
      <w:r>
        <w:t>Гиперкинезия; Д)</w:t>
      </w:r>
      <w:r>
        <w:rPr>
          <w:spacing w:val="-1"/>
        </w:rPr>
        <w:t xml:space="preserve"> </w:t>
      </w:r>
      <w:r>
        <w:rPr>
          <w:spacing w:val="-2"/>
        </w:rPr>
        <w:t>Гиподинамия.</w:t>
      </w:r>
    </w:p>
    <w:p w14:paraId="1EE174D3">
      <w:pPr>
        <w:pStyle w:val="2"/>
        <w:numPr>
          <w:ilvl w:val="0"/>
          <w:numId w:val="4"/>
        </w:numPr>
        <w:tabs>
          <w:tab w:val="left" w:pos="781"/>
        </w:tabs>
        <w:spacing w:before="279" w:after="0" w:line="240" w:lineRule="auto"/>
        <w:ind w:left="12" w:right="908" w:firstLine="417"/>
        <w:jc w:val="left"/>
        <w:rPr>
          <w:sz w:val="26"/>
        </w:rPr>
      </w:pPr>
      <w:r>
        <w:t>Укажите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вызова</w:t>
      </w:r>
      <w:r>
        <w:rPr>
          <w:spacing w:val="-3"/>
        </w:rPr>
        <w:t xml:space="preserve"> </w:t>
      </w:r>
      <w:r>
        <w:t>скорой</w:t>
      </w:r>
      <w:r>
        <w:rPr>
          <w:spacing w:val="-5"/>
        </w:rPr>
        <w:t xml:space="preserve"> </w:t>
      </w:r>
      <w:r>
        <w:t>медицинской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сотового </w:t>
      </w:r>
      <w:r>
        <w:rPr>
          <w:spacing w:val="-2"/>
        </w:rPr>
        <w:t>телефона</w:t>
      </w:r>
    </w:p>
    <w:p w14:paraId="7A4E4BD9">
      <w:pPr>
        <w:spacing w:before="0" w:line="321" w:lineRule="exact"/>
        <w:ind w:left="720" w:right="0" w:firstLine="0"/>
        <w:jc w:val="left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03;</w:t>
      </w:r>
    </w:p>
    <w:p w14:paraId="1F579DDE">
      <w:pPr>
        <w:spacing w:before="2"/>
        <w:ind w:left="720" w:right="0" w:firstLine="0"/>
        <w:jc w:val="left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102;</w:t>
      </w:r>
    </w:p>
    <w:p w14:paraId="705CD13B">
      <w:pPr>
        <w:spacing w:before="0" w:line="322" w:lineRule="exact"/>
        <w:ind w:left="720" w:right="0" w:firstLine="0"/>
        <w:jc w:val="left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112;</w:t>
      </w:r>
    </w:p>
    <w:p w14:paraId="67C33CC6">
      <w:pPr>
        <w:spacing w:before="0" w:line="322" w:lineRule="exact"/>
        <w:ind w:left="720" w:right="0" w:firstLine="0"/>
        <w:jc w:val="left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103;</w:t>
      </w:r>
    </w:p>
    <w:p w14:paraId="7B611A7B">
      <w:pPr>
        <w:spacing w:before="0"/>
        <w:ind w:left="720" w:right="0" w:firstLine="0"/>
        <w:jc w:val="left"/>
        <w:rPr>
          <w:sz w:val="28"/>
        </w:rPr>
      </w:pPr>
      <w:r>
        <w:rPr>
          <w:sz w:val="28"/>
        </w:rPr>
        <w:t xml:space="preserve">Д) </w:t>
      </w:r>
      <w:r>
        <w:rPr>
          <w:spacing w:val="-5"/>
          <w:sz w:val="28"/>
        </w:rPr>
        <w:t>04.</w:t>
      </w:r>
    </w:p>
    <w:p w14:paraId="2656171B">
      <w:pPr>
        <w:spacing w:before="321"/>
        <w:ind w:left="720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61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4EC6DC33">
      <w:pPr>
        <w:spacing w:before="2"/>
        <w:ind w:left="720" w:right="0" w:firstLine="0"/>
        <w:jc w:val="left"/>
        <w:rPr>
          <w:b/>
          <w:i/>
          <w:sz w:val="28"/>
        </w:rPr>
      </w:pPr>
      <w:r>
        <w:rPr>
          <w:b/>
          <w:sz w:val="28"/>
        </w:rPr>
        <w:t>Впишите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определение.</w:t>
      </w:r>
      <w:r>
        <w:rPr>
          <w:b/>
          <w:spacing w:val="-1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определение-3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47403121">
      <w:pPr>
        <w:pStyle w:val="7"/>
        <w:numPr>
          <w:ilvl w:val="1"/>
          <w:numId w:val="4"/>
        </w:numPr>
        <w:tabs>
          <w:tab w:val="left" w:pos="1080"/>
        </w:tabs>
        <w:spacing w:before="276" w:after="0" w:line="240" w:lineRule="auto"/>
        <w:ind w:left="1080" w:right="378" w:hanging="360"/>
        <w:jc w:val="left"/>
        <w:rPr>
          <w:sz w:val="28"/>
        </w:rPr>
      </w:pPr>
      <w:r>
        <w:rPr>
          <w:sz w:val="28"/>
        </w:rPr>
        <w:t>…-</w:t>
      </w:r>
      <w:r>
        <w:rPr>
          <w:spacing w:val="-12"/>
          <w:sz w:val="28"/>
        </w:rPr>
        <w:t xml:space="preserve"> </w:t>
      </w:r>
      <w:r>
        <w:rPr>
          <w:sz w:val="28"/>
        </w:rPr>
        <w:t>массовое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инфекционного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заболевания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среди</w:t>
      </w:r>
      <w:r>
        <w:rPr>
          <w:spacing w:val="-4"/>
          <w:sz w:val="28"/>
        </w:rPr>
        <w:t xml:space="preserve"> </w:t>
      </w:r>
      <w:r>
        <w:rPr>
          <w:sz w:val="28"/>
        </w:rPr>
        <w:t>людей</w:t>
      </w:r>
      <w:r>
        <w:rPr>
          <w:spacing w:val="-7"/>
          <w:sz w:val="28"/>
        </w:rPr>
        <w:t xml:space="preserve"> </w:t>
      </w:r>
      <w:r>
        <w:rPr>
          <w:sz w:val="28"/>
        </w:rPr>
        <w:t>на определённой территории;</w:t>
      </w:r>
    </w:p>
    <w:p w14:paraId="7561DBCA">
      <w:pPr>
        <w:pStyle w:val="7"/>
        <w:numPr>
          <w:ilvl w:val="1"/>
          <w:numId w:val="4"/>
        </w:numPr>
        <w:tabs>
          <w:tab w:val="left" w:pos="1079"/>
        </w:tabs>
        <w:spacing w:before="320" w:after="0" w:line="240" w:lineRule="auto"/>
        <w:ind w:left="1079" w:right="0" w:hanging="359"/>
        <w:jc w:val="left"/>
        <w:rPr>
          <w:sz w:val="28"/>
        </w:rPr>
      </w:pPr>
      <w:r>
        <w:rPr>
          <w:sz w:val="28"/>
        </w:rPr>
        <w:t>…-</w:t>
      </w:r>
      <w:r>
        <w:rPr>
          <w:spacing w:val="-9"/>
          <w:sz w:val="28"/>
        </w:rPr>
        <w:t xml:space="preserve"> </w:t>
      </w:r>
      <w:r>
        <w:rPr>
          <w:sz w:val="28"/>
        </w:rPr>
        <w:t>инфекционные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заболевания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животных;</w:t>
      </w:r>
    </w:p>
    <w:p w14:paraId="7F7BE992">
      <w:pPr>
        <w:pStyle w:val="5"/>
        <w:ind w:left="0"/>
      </w:pPr>
    </w:p>
    <w:p w14:paraId="25137B1B">
      <w:pPr>
        <w:pStyle w:val="7"/>
        <w:numPr>
          <w:ilvl w:val="1"/>
          <w:numId w:val="4"/>
        </w:numPr>
        <w:tabs>
          <w:tab w:val="left" w:pos="1080"/>
        </w:tabs>
        <w:spacing w:before="0" w:after="0" w:line="242" w:lineRule="auto"/>
        <w:ind w:left="1080" w:right="841" w:hanging="360"/>
        <w:jc w:val="left"/>
        <w:rPr>
          <w:sz w:val="28"/>
        </w:rPr>
      </w:pPr>
      <w:r>
        <w:rPr>
          <w:sz w:val="28"/>
        </w:rPr>
        <w:t>…-это</w:t>
      </w:r>
      <w:r>
        <w:rPr>
          <w:spacing w:val="-5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возникают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падениях,</w:t>
      </w:r>
      <w:r>
        <w:rPr>
          <w:spacing w:val="-6"/>
          <w:sz w:val="28"/>
        </w:rPr>
        <w:t xml:space="preserve"> </w:t>
      </w:r>
      <w:r>
        <w:rPr>
          <w:sz w:val="28"/>
        </w:rPr>
        <w:t>ударах, авариях, в том числе в автомобильных катастрофах;</w:t>
      </w:r>
    </w:p>
    <w:p w14:paraId="46BD68BC">
      <w:pPr>
        <w:pStyle w:val="7"/>
        <w:numPr>
          <w:ilvl w:val="1"/>
          <w:numId w:val="4"/>
        </w:numPr>
        <w:tabs>
          <w:tab w:val="left" w:pos="1080"/>
        </w:tabs>
        <w:spacing w:before="317" w:after="0" w:line="240" w:lineRule="auto"/>
        <w:ind w:left="1080" w:right="707" w:hanging="360"/>
        <w:jc w:val="left"/>
        <w:rPr>
          <w:sz w:val="28"/>
        </w:rPr>
      </w:pPr>
      <w:r>
        <w:rPr>
          <w:sz w:val="28"/>
        </w:rPr>
        <w:t>…-</w:t>
      </w:r>
      <w:r>
        <w:rPr>
          <w:spacing w:val="-11"/>
          <w:sz w:val="28"/>
        </w:rPr>
        <w:t xml:space="preserve"> </w:t>
      </w:r>
      <w:r>
        <w:rPr>
          <w:sz w:val="28"/>
        </w:rPr>
        <w:t>повреждение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тканей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7"/>
          <w:sz w:val="28"/>
        </w:rPr>
        <w:t xml:space="preserve"> </w:t>
      </w:r>
      <w:r>
        <w:rPr>
          <w:sz w:val="28"/>
        </w:rPr>
        <w:t>какого-либо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внешнего </w:t>
      </w:r>
      <w:r>
        <w:rPr>
          <w:spacing w:val="-2"/>
          <w:sz w:val="28"/>
        </w:rPr>
        <w:t>воздействия;</w:t>
      </w:r>
    </w:p>
    <w:p w14:paraId="4AC27333">
      <w:pPr>
        <w:pStyle w:val="5"/>
        <w:spacing w:before="64"/>
        <w:ind w:left="0"/>
      </w:pPr>
    </w:p>
    <w:p w14:paraId="68BB3C13">
      <w:pPr>
        <w:pStyle w:val="7"/>
        <w:numPr>
          <w:ilvl w:val="1"/>
          <w:numId w:val="4"/>
        </w:numPr>
        <w:tabs>
          <w:tab w:val="left" w:pos="1080"/>
        </w:tabs>
        <w:spacing w:before="0" w:after="0" w:line="240" w:lineRule="auto"/>
        <w:ind w:left="1080" w:right="92" w:hanging="360"/>
        <w:jc w:val="left"/>
        <w:rPr>
          <w:sz w:val="28"/>
        </w:rPr>
      </w:pPr>
      <w:r>
        <w:rPr>
          <w:sz w:val="28"/>
        </w:rPr>
        <w:t>…- незаконный способ передвижения, заключающийся в проезде на поездах метро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внешней</w:t>
      </w:r>
      <w:r>
        <w:rPr>
          <w:spacing w:val="-7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крышах,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7"/>
          <w:sz w:val="28"/>
        </w:rPr>
        <w:t xml:space="preserve"> </w:t>
      </w:r>
      <w:r>
        <w:rPr>
          <w:sz w:val="28"/>
        </w:rPr>
        <w:t>переходных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тормозных площадках либо с боковых или торцевых сторон вагонов или в подвагонном </w:t>
      </w:r>
      <w:r>
        <w:rPr>
          <w:spacing w:val="-2"/>
          <w:sz w:val="28"/>
        </w:rPr>
        <w:t>пространстве).</w: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655" w:hanging="361"/>
        <w:jc w:val="right"/>
      </w:pPr>
      <w:rPr>
        <w:rFonts w:hint="default"/>
        <w:spacing w:val="0"/>
        <w:w w:val="9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08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1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9" w:hanging="360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 w:tentative="0">
      <w:start w:val="2"/>
      <w:numFmt w:val="decimal"/>
      <w:lvlText w:val="%1"/>
      <w:lvlJc w:val="left"/>
      <w:pPr>
        <w:ind w:left="794" w:hanging="423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94" w:hanging="42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38" w:hanging="42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07" w:hanging="42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6" w:hanging="42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45" w:hanging="42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14" w:hanging="42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83" w:hanging="42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52" w:hanging="423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732" w:hanging="431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32" w:hanging="43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0" w:hanging="43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5" w:hanging="43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40" w:hanging="4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5" w:hanging="4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90" w:hanging="4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65" w:hanging="4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0" w:hanging="431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653" w:hanging="282"/>
        <w:jc w:val="left"/>
      </w:pPr>
      <w:rPr>
        <w:rFonts w:hint="default"/>
        <w:spacing w:val="0"/>
        <w:w w:val="9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43" w:hanging="28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6" w:hanging="28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09" w:hanging="2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2" w:hanging="2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75" w:hanging="2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58" w:hanging="2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41" w:hanging="2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24" w:hanging="2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6BC4B6B"/>
    <w:rsid w:val="482D1F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280" w:line="322" w:lineRule="exact"/>
      <w:ind w:left="732" w:hanging="36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73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280" w:line="322" w:lineRule="exact"/>
      <w:ind w:left="732" w:hanging="36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2025-09-15T07:54:00Z</dcterms:created>
  <dc:creator>User</dc:creator>
  <cp:lastModifiedBy>User</cp:lastModifiedBy>
  <dcterms:modified xsi:type="dcterms:W3CDTF">2025-09-15T11:08:11Z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491FB12563D148BF926D2EB5A26E49D9_13</vt:lpwstr>
  </property>
</Properties>
</file>